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98E" w:rsidRPr="00AC349A" w:rsidRDefault="00AC349A" w:rsidP="00AC349A">
      <w:pPr>
        <w:keepNext/>
        <w:keepLines/>
        <w:ind w:firstLine="567"/>
        <w:contextualSpacing/>
        <w:rPr>
          <w:rFonts w:asciiTheme="majorBidi" w:hAnsiTheme="majorBidi" w:cstheme="majorBidi"/>
          <w:b/>
          <w:i/>
          <w:u w:val="single"/>
        </w:rPr>
      </w:pPr>
      <w:r w:rsidRPr="00AC349A">
        <w:rPr>
          <w:rFonts w:asciiTheme="majorBidi" w:hAnsiTheme="majorBidi" w:cstheme="majorBidi"/>
          <w:b/>
          <w:i/>
        </w:rPr>
        <w:t>Аннотация к рабочей программе по литературе для 5 класса</w:t>
      </w:r>
      <w:r w:rsidR="00CF1760" w:rsidRPr="00AC349A">
        <w:rPr>
          <w:rFonts w:asciiTheme="majorBidi" w:hAnsiTheme="majorBidi" w:cstheme="majorBidi"/>
          <w:b/>
          <w:i/>
        </w:rPr>
        <w:t xml:space="preserve"> </w:t>
      </w:r>
    </w:p>
    <w:p w:rsidR="0091798E" w:rsidRPr="00C45C5E" w:rsidRDefault="0091798E" w:rsidP="00244FD6">
      <w:pPr>
        <w:keepNext/>
        <w:keepLines/>
        <w:ind w:firstLine="567"/>
        <w:contextualSpacing/>
        <w:jc w:val="center"/>
        <w:rPr>
          <w:rFonts w:asciiTheme="majorBidi" w:hAnsiTheme="majorBidi" w:cstheme="majorBidi"/>
          <w:b/>
        </w:rPr>
      </w:pPr>
      <w:r w:rsidRPr="00C45C5E">
        <w:rPr>
          <w:rFonts w:asciiTheme="majorBidi" w:hAnsiTheme="majorBidi" w:cstheme="majorBidi"/>
          <w:b/>
        </w:rPr>
        <w:t xml:space="preserve">Планируемые результаты </w:t>
      </w:r>
      <w:r w:rsidR="00244FD6">
        <w:rPr>
          <w:rFonts w:asciiTheme="majorBidi" w:hAnsiTheme="majorBidi" w:cstheme="majorBidi"/>
          <w:b/>
        </w:rPr>
        <w:t xml:space="preserve">освоения учебного </w:t>
      </w:r>
      <w:r w:rsidRPr="00C45C5E">
        <w:rPr>
          <w:rFonts w:asciiTheme="majorBidi" w:hAnsiTheme="majorBidi" w:cstheme="majorBidi"/>
          <w:b/>
        </w:rPr>
        <w:t xml:space="preserve"> предмета </w:t>
      </w:r>
      <w:r w:rsidR="00555F55">
        <w:rPr>
          <w:rFonts w:asciiTheme="majorBidi" w:hAnsiTheme="majorBidi" w:cstheme="majorBidi"/>
          <w:b/>
        </w:rPr>
        <w:t xml:space="preserve"> </w:t>
      </w:r>
      <w:r w:rsidRPr="00C45C5E">
        <w:rPr>
          <w:rFonts w:asciiTheme="majorBidi" w:hAnsiTheme="majorBidi" w:cstheme="majorBidi"/>
          <w:b/>
        </w:rPr>
        <w:t xml:space="preserve"> </w:t>
      </w:r>
    </w:p>
    <w:p w:rsidR="0091798E" w:rsidRPr="00C45C5E" w:rsidRDefault="0091798E" w:rsidP="0091798E">
      <w:pPr>
        <w:keepNext/>
        <w:keepLines/>
        <w:ind w:firstLine="567"/>
        <w:contextualSpacing/>
        <w:jc w:val="both"/>
        <w:rPr>
          <w:rFonts w:asciiTheme="majorBidi" w:hAnsiTheme="majorBidi" w:cstheme="majorBidi"/>
          <w:b/>
        </w:rPr>
      </w:pP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b/>
          <w:bCs/>
          <w:color w:val="000000"/>
          <w:lang w:eastAsia="en-US"/>
        </w:rPr>
        <w:t xml:space="preserve">Личностные результаты освоения литературы как учебного предмета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b/>
          <w:bCs/>
          <w:i/>
          <w:iCs/>
          <w:color w:val="000000"/>
          <w:lang w:eastAsia="en-US"/>
        </w:rPr>
        <w:t xml:space="preserve">Обучающийся научится: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идентифицировать себя с принадлежностью к народу, стране, государству;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проявлять интерес к культуре и истории своего народа, страны;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различать основные нравственно-эстетические понятия;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учитывать разные мнения и интересы и обосновывать собственную позицию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уважительно относиться к родной литературе.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proofErr w:type="gramStart"/>
      <w:r w:rsidRPr="00C45C5E">
        <w:rPr>
          <w:rFonts w:asciiTheme="majorBidi" w:eastAsiaTheme="minorHAnsi" w:hAnsiTheme="majorBidi" w:cstheme="majorBidi"/>
          <w:b/>
          <w:bCs/>
          <w:i/>
          <w:iCs/>
          <w:color w:val="000000"/>
          <w:lang w:eastAsia="en-US"/>
        </w:rPr>
        <w:t>Обучающийся</w:t>
      </w:r>
      <w:proofErr w:type="gramEnd"/>
      <w:r w:rsidRPr="00C45C5E">
        <w:rPr>
          <w:rFonts w:asciiTheme="majorBidi" w:eastAsiaTheme="minorHAnsi" w:hAnsiTheme="majorBidi" w:cstheme="majorBidi"/>
          <w:b/>
          <w:bCs/>
          <w:i/>
          <w:iCs/>
          <w:color w:val="000000"/>
          <w:lang w:eastAsia="en-US"/>
        </w:rPr>
        <w:t xml:space="preserve"> получит возможность научиться: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оценивать свои и чужие поступки.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выражать положительное отношение к процессу познания.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proofErr w:type="spellStart"/>
      <w:r w:rsidRPr="00C45C5E">
        <w:rPr>
          <w:rFonts w:asciiTheme="majorBidi" w:eastAsiaTheme="minorHAnsi" w:hAnsiTheme="majorBidi" w:cstheme="majorBidi"/>
          <w:b/>
          <w:bCs/>
          <w:color w:val="000000"/>
          <w:lang w:eastAsia="en-US"/>
        </w:rPr>
        <w:t>Метапредметные</w:t>
      </w:r>
      <w:proofErr w:type="spellEnd"/>
      <w:r w:rsidRPr="00C45C5E">
        <w:rPr>
          <w:rFonts w:asciiTheme="majorBidi" w:eastAsiaTheme="minorHAnsi" w:hAnsiTheme="majorBidi" w:cstheme="majorBidi"/>
          <w:b/>
          <w:bCs/>
          <w:color w:val="000000"/>
          <w:lang w:eastAsia="en-US"/>
        </w:rPr>
        <w:t xml:space="preserve"> результаты освоения литературы как учебного предмета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b/>
          <w:bCs/>
          <w:i/>
          <w:iCs/>
          <w:color w:val="000000"/>
          <w:lang w:eastAsia="en-US"/>
        </w:rPr>
        <w:t>Обучающийся научится</w:t>
      </w: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: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удерживать цель деятельности до получения ее результата;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анализу достижения цели; 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воспринимать текст с учетом поставленной учебной задачи, находить в тексте информацию, необходимую для ее решения;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понимать относительность мнений и подходов к решению проблемы;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осуществлять поиск нужной информации в учебнике и учебных пособиях;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понимать знаки, символы, модели, схемы, приведенные в учебнике и учебных пособиях;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понимать заданный вопрос, в соответствии с ним строить ответ в устной форме;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анализировать изучаемые факты языка с выделением их отличительных признаков;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осуществлять поиск нужной информации в учебнике и учебных пособиях;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понимать знаки, символы, модели, схемы, приведенные в учебнике и учебных пособиях;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понимать заданный вопрос, в соответствии с ним строить ответ в устной форме;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анализировать изучаемые факты языка с выделением их отличительных признаков;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осуществлять синтез как составление целого из его частей;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устанавливать причинно-следственные связи в изучаемом круге явлений;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>- обобщать (выделять ряд) объектов по заданному признаку.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proofErr w:type="gramStart"/>
      <w:r w:rsidRPr="00C45C5E">
        <w:rPr>
          <w:rFonts w:asciiTheme="majorBidi" w:eastAsiaTheme="minorHAnsi" w:hAnsiTheme="majorBidi" w:cstheme="majorBidi"/>
          <w:b/>
          <w:bCs/>
          <w:i/>
          <w:iCs/>
          <w:color w:val="000000"/>
          <w:lang w:eastAsia="en-US"/>
        </w:rPr>
        <w:t>Обучающийся</w:t>
      </w:r>
      <w:proofErr w:type="gramEnd"/>
      <w:r w:rsidRPr="00C45C5E">
        <w:rPr>
          <w:rFonts w:asciiTheme="majorBidi" w:eastAsiaTheme="minorHAnsi" w:hAnsiTheme="majorBidi" w:cstheme="majorBidi"/>
          <w:b/>
          <w:bCs/>
          <w:i/>
          <w:iCs/>
          <w:color w:val="000000"/>
          <w:lang w:eastAsia="en-US"/>
        </w:rPr>
        <w:t xml:space="preserve"> получит возможность научиться: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самостоятельно ставить новые учебные цели задачи;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proofErr w:type="gramStart"/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учитывать и координировать отличные от собственных позиции людей; </w:t>
      </w:r>
      <w:proofErr w:type="gramEnd"/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понимать относительность мнений и подходов к решению проблемы;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ориентироваться на возможное разнообразие способов решения учебной задачи;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первоначальному умению смыслового восприятия текста;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проводить аналогии между изучаемым материалом и собственным опытом;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ориентироваться на возможное разнообразие способов решения учебной задачи;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первоначальному умению смыслового восприятия текста;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проводить аналогии между изучаемым материалом и собственным опытом.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b/>
          <w:bCs/>
          <w:color w:val="000000"/>
          <w:lang w:eastAsia="en-US"/>
        </w:rPr>
        <w:t xml:space="preserve">Предметные результаты освоения литературы как учебного предмета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b/>
          <w:bCs/>
          <w:i/>
          <w:iCs/>
          <w:color w:val="000000"/>
          <w:lang w:eastAsia="en-US"/>
        </w:rPr>
        <w:t xml:space="preserve">Обучающийся научится: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i/>
          <w:iCs/>
          <w:color w:val="000000"/>
          <w:lang w:eastAsia="en-US"/>
        </w:rPr>
        <w:t xml:space="preserve">(Устное народное творчество)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видеть черты русского национального характера в героях русских сказок, видеть черты национального характера своего народа в героях народных сказок;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учитывая жанрово-родовые признаки произведений устного народного творчества, выбирать фольклорные произведения для самостоятельного чтения;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целенаправленно использовать малые фольклорные жанры в своих устных и письменных высказываниях;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определять с помощью пословицы жизненную/вымышленную ситуацию;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выразительно читать сказки, соблюдая соответствующий интонационный рисунок устного рассказывания;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lastRenderedPageBreak/>
        <w:t xml:space="preserve">- пересказывать сказки, четко выделяя сюжетные линии, не пропуская значимых композиционных элементов, используя в своей речи характерные для народных сказок художественные приемы;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выявлять в сказках характерные художественные приемы и на этой основе определять жанровую разновидность сказки;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proofErr w:type="gramStart"/>
      <w:r w:rsidRPr="00C45C5E">
        <w:rPr>
          <w:rFonts w:asciiTheme="majorBidi" w:eastAsiaTheme="minorHAnsi" w:hAnsiTheme="majorBidi" w:cstheme="majorBidi"/>
          <w:i/>
          <w:iCs/>
          <w:color w:val="000000"/>
          <w:lang w:eastAsia="en-US"/>
        </w:rPr>
        <w:t>(Древнерусская литература.</w:t>
      </w:r>
      <w:proofErr w:type="gramEnd"/>
      <w:r w:rsidRPr="00C45C5E">
        <w:rPr>
          <w:rFonts w:asciiTheme="majorBidi" w:eastAsiaTheme="minorHAnsi" w:hAnsiTheme="majorBidi" w:cstheme="majorBidi"/>
          <w:i/>
          <w:iCs/>
          <w:color w:val="000000"/>
          <w:lang w:eastAsia="en-US"/>
        </w:rPr>
        <w:t xml:space="preserve"> Русская литература XVIII в. Русская литература XIX—XX вв. Литература народов России. </w:t>
      </w:r>
      <w:proofErr w:type="gramStart"/>
      <w:r w:rsidRPr="00C45C5E">
        <w:rPr>
          <w:rFonts w:asciiTheme="majorBidi" w:eastAsiaTheme="minorHAnsi" w:hAnsiTheme="majorBidi" w:cstheme="majorBidi"/>
          <w:i/>
          <w:iCs/>
          <w:color w:val="000000"/>
          <w:lang w:eastAsia="en-US"/>
        </w:rPr>
        <w:t xml:space="preserve">Зарубежная литература) </w:t>
      </w:r>
      <w:proofErr w:type="gramEnd"/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осознанно воспринимать художественное произведение в единстве формы и содержания;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воспринимать художественный текст как произведение искусства, послание автора читателю, современнику и потомку;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proofErr w:type="gramStart"/>
      <w:r w:rsidRPr="00C45C5E">
        <w:rPr>
          <w:rFonts w:asciiTheme="majorBidi" w:eastAsiaTheme="minorHAnsi" w:hAnsiTheme="majorBidi" w:cstheme="majorBidi"/>
          <w:color w:val="000000"/>
          <w:lang w:eastAsia="en-US"/>
        </w:rPr>
        <w:t>- определять для себя актуальную и перспективную цели чтения художественной литературы;</w:t>
      </w:r>
      <w:proofErr w:type="gramEnd"/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выбирать произведения для самостоятельного чтения.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proofErr w:type="gramStart"/>
      <w:r w:rsidRPr="00C45C5E">
        <w:rPr>
          <w:rFonts w:asciiTheme="majorBidi" w:eastAsiaTheme="minorHAnsi" w:hAnsiTheme="majorBidi" w:cstheme="majorBidi"/>
          <w:b/>
          <w:bCs/>
          <w:i/>
          <w:iCs/>
          <w:color w:val="000000"/>
          <w:lang w:eastAsia="en-US"/>
        </w:rPr>
        <w:t>Обучающийся</w:t>
      </w:r>
      <w:proofErr w:type="gramEnd"/>
      <w:r w:rsidRPr="00C45C5E">
        <w:rPr>
          <w:rFonts w:asciiTheme="majorBidi" w:eastAsiaTheme="minorHAnsi" w:hAnsiTheme="majorBidi" w:cstheme="majorBidi"/>
          <w:b/>
          <w:bCs/>
          <w:i/>
          <w:iCs/>
          <w:color w:val="000000"/>
          <w:lang w:eastAsia="en-US"/>
        </w:rPr>
        <w:t xml:space="preserve"> получит возможность научиться: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i/>
          <w:iCs/>
          <w:color w:val="000000"/>
          <w:lang w:eastAsia="en-US"/>
        </w:rPr>
        <w:t xml:space="preserve">(Устное народное творчество)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сравнивая сказки,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рассказывать о самостоятельно прочитанной сказке, обосновывая свой выбор;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сочинять сказку (в том числе и по пословице).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proofErr w:type="gramStart"/>
      <w:r w:rsidRPr="00C45C5E">
        <w:rPr>
          <w:rFonts w:asciiTheme="majorBidi" w:eastAsiaTheme="minorHAnsi" w:hAnsiTheme="majorBidi" w:cstheme="majorBidi"/>
          <w:i/>
          <w:iCs/>
          <w:color w:val="000000"/>
          <w:lang w:eastAsia="en-US"/>
        </w:rPr>
        <w:t>(Древнерусская литература.</w:t>
      </w:r>
      <w:proofErr w:type="gramEnd"/>
      <w:r w:rsidRPr="00C45C5E">
        <w:rPr>
          <w:rFonts w:asciiTheme="majorBidi" w:eastAsiaTheme="minorHAnsi" w:hAnsiTheme="majorBidi" w:cstheme="majorBidi"/>
          <w:i/>
          <w:iCs/>
          <w:color w:val="000000"/>
          <w:lang w:eastAsia="en-US"/>
        </w:rPr>
        <w:t xml:space="preserve"> Русская литература XVIII в. Русская литература XIX—XX вв. </w:t>
      </w: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Pr="00C45C5E">
        <w:rPr>
          <w:rFonts w:asciiTheme="majorBidi" w:eastAsiaTheme="minorHAnsi" w:hAnsiTheme="majorBidi" w:cstheme="majorBidi"/>
          <w:i/>
          <w:iCs/>
          <w:color w:val="000000"/>
          <w:lang w:eastAsia="en-US"/>
        </w:rPr>
        <w:t xml:space="preserve">Литература народов России. </w:t>
      </w:r>
      <w:proofErr w:type="gramStart"/>
      <w:r w:rsidRPr="00C45C5E">
        <w:rPr>
          <w:rFonts w:asciiTheme="majorBidi" w:eastAsiaTheme="minorHAnsi" w:hAnsiTheme="majorBidi" w:cstheme="majorBidi"/>
          <w:i/>
          <w:iCs/>
          <w:color w:val="000000"/>
          <w:lang w:eastAsia="en-US"/>
        </w:rPr>
        <w:t xml:space="preserve">Зарубежная литература) </w:t>
      </w:r>
      <w:proofErr w:type="gramEnd"/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осознанно воспринимать художественное произведение в единстве формы и содержания;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воспринимать художественный текст как произведение искусства, послание автора читателю, современнику и потомку;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proofErr w:type="gramStart"/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определять для себя актуальную и перспективную цели чтения художественной литературы; выбирать произведения для самостоятельного чтения; </w:t>
      </w:r>
      <w:proofErr w:type="gramEnd"/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вести самостоятельную проектно-исследовательскую деятельность и оформлять ее результаты в разных форматах (работа исследовательского характера, реферат, проект). </w:t>
      </w:r>
    </w:p>
    <w:p w:rsidR="00B47F17" w:rsidRPr="00C45C5E" w:rsidRDefault="00B47F17" w:rsidP="00406F57">
      <w:pPr>
        <w:keepNext/>
        <w:keepLines/>
        <w:ind w:firstLine="567"/>
        <w:contextualSpacing/>
        <w:jc w:val="center"/>
        <w:rPr>
          <w:rFonts w:asciiTheme="majorBidi" w:hAnsiTheme="majorBidi" w:cstheme="majorBidi"/>
          <w:b/>
          <w:u w:val="single"/>
        </w:rPr>
      </w:pPr>
    </w:p>
    <w:p w:rsidR="00B47F17" w:rsidRPr="00C45C5E" w:rsidRDefault="00B47F17" w:rsidP="002611F2">
      <w:pPr>
        <w:keepNext/>
        <w:keepLines/>
        <w:contextualSpacing/>
        <w:rPr>
          <w:rFonts w:asciiTheme="majorBidi" w:hAnsiTheme="majorBidi" w:cstheme="majorBidi"/>
          <w:b/>
          <w:u w:val="single"/>
        </w:rPr>
      </w:pPr>
    </w:p>
    <w:p w:rsidR="00B47F17" w:rsidRPr="00C45C5E" w:rsidRDefault="00B47F17" w:rsidP="00406F57">
      <w:pPr>
        <w:keepNext/>
        <w:keepLines/>
        <w:ind w:firstLine="567"/>
        <w:contextualSpacing/>
        <w:jc w:val="center"/>
        <w:rPr>
          <w:rFonts w:asciiTheme="majorBidi" w:hAnsiTheme="majorBidi" w:cstheme="majorBidi"/>
          <w:b/>
          <w:u w:val="single"/>
        </w:rPr>
      </w:pPr>
    </w:p>
    <w:p w:rsidR="00E07FF0" w:rsidRPr="00C45C5E" w:rsidRDefault="009F673D" w:rsidP="009F673D">
      <w:pPr>
        <w:pStyle w:val="aa"/>
        <w:keepNext/>
        <w:keepLines/>
        <w:spacing w:before="0" w:beforeAutospacing="0" w:after="0" w:afterAutospacing="0"/>
        <w:ind w:firstLine="567"/>
        <w:contextualSpacing/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  <w:color w:val="000000"/>
        </w:rPr>
        <w:t xml:space="preserve">                                 </w:t>
      </w:r>
      <w:r w:rsidR="0091798E" w:rsidRPr="00C45C5E">
        <w:rPr>
          <w:rFonts w:asciiTheme="majorBidi" w:hAnsiTheme="majorBidi" w:cstheme="majorBidi"/>
          <w:b/>
          <w:color w:val="000000"/>
        </w:rPr>
        <w:t xml:space="preserve"> </w:t>
      </w:r>
      <w:r w:rsidR="002611F2" w:rsidRPr="00C45C5E">
        <w:rPr>
          <w:rFonts w:asciiTheme="majorBidi" w:hAnsiTheme="majorBidi" w:cstheme="majorBidi"/>
          <w:b/>
          <w:color w:val="000000"/>
        </w:rPr>
        <w:t>С</w:t>
      </w:r>
      <w:r w:rsidR="00B53647" w:rsidRPr="00C45C5E">
        <w:rPr>
          <w:rFonts w:asciiTheme="majorBidi" w:hAnsiTheme="majorBidi" w:cstheme="majorBidi"/>
          <w:b/>
        </w:rPr>
        <w:t xml:space="preserve">одержание </w:t>
      </w:r>
      <w:r>
        <w:rPr>
          <w:rFonts w:asciiTheme="majorBidi" w:hAnsiTheme="majorBidi" w:cstheme="majorBidi"/>
          <w:b/>
        </w:rPr>
        <w:t xml:space="preserve"> учебного предмета </w:t>
      </w:r>
    </w:p>
    <w:tbl>
      <w:tblPr>
        <w:tblW w:w="1022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7715"/>
      </w:tblGrid>
      <w:tr w:rsidR="00AC349A" w:rsidRPr="00C45C5E" w:rsidTr="00AC349A">
        <w:trPr>
          <w:trHeight w:val="141"/>
        </w:trPr>
        <w:tc>
          <w:tcPr>
            <w:tcW w:w="2513" w:type="dxa"/>
          </w:tcPr>
          <w:p w:rsidR="00AC349A" w:rsidRPr="00C45C5E" w:rsidRDefault="00AC349A" w:rsidP="00410F8B">
            <w:pPr>
              <w:jc w:val="center"/>
              <w:rPr>
                <w:rFonts w:asciiTheme="majorBidi" w:eastAsia="Calibri" w:hAnsiTheme="majorBidi" w:cstheme="majorBidi"/>
                <w:b/>
                <w:lang w:eastAsia="en-US"/>
              </w:rPr>
            </w:pPr>
            <w:bookmarkStart w:id="0" w:name="_GoBack"/>
            <w:bookmarkEnd w:id="0"/>
            <w:r w:rsidRPr="00C45C5E">
              <w:rPr>
                <w:rFonts w:asciiTheme="majorBidi" w:eastAsia="Calibri" w:hAnsiTheme="majorBidi" w:cstheme="majorBidi"/>
                <w:b/>
                <w:lang w:eastAsia="en-US"/>
              </w:rPr>
              <w:t>Название раздела</w:t>
            </w:r>
          </w:p>
        </w:tc>
        <w:tc>
          <w:tcPr>
            <w:tcW w:w="7715" w:type="dxa"/>
          </w:tcPr>
          <w:p w:rsidR="00AC349A" w:rsidRPr="00C45C5E" w:rsidRDefault="00AC349A" w:rsidP="00410F8B">
            <w:pPr>
              <w:jc w:val="center"/>
              <w:rPr>
                <w:rFonts w:asciiTheme="majorBidi" w:eastAsia="Calibri" w:hAnsiTheme="majorBidi" w:cstheme="majorBidi"/>
                <w:b/>
                <w:lang w:eastAsia="en-US"/>
              </w:rPr>
            </w:pPr>
            <w:r w:rsidRPr="00C45C5E">
              <w:rPr>
                <w:rFonts w:asciiTheme="majorBidi" w:eastAsia="Calibri" w:hAnsiTheme="majorBidi" w:cstheme="majorBidi"/>
                <w:b/>
                <w:lang w:eastAsia="en-US"/>
              </w:rPr>
              <w:t>Краткое содержание (темы)</w:t>
            </w:r>
          </w:p>
        </w:tc>
      </w:tr>
      <w:tr w:rsidR="00AC349A" w:rsidRPr="00C45C5E" w:rsidTr="00AC349A">
        <w:trPr>
          <w:trHeight w:val="141"/>
        </w:trPr>
        <w:tc>
          <w:tcPr>
            <w:tcW w:w="2513" w:type="dxa"/>
          </w:tcPr>
          <w:p w:rsidR="00AC349A" w:rsidRPr="00F75B24" w:rsidRDefault="00AC349A" w:rsidP="00410F8B">
            <w:pPr>
              <w:jc w:val="center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  <w:r w:rsidRPr="00C45C5E">
              <w:rPr>
                <w:rStyle w:val="af8"/>
                <w:rFonts w:asciiTheme="majorBidi" w:hAnsiTheme="majorBidi" w:cstheme="majorBidi"/>
              </w:rPr>
              <w:t xml:space="preserve"> </w:t>
            </w:r>
            <w:bookmarkStart w:id="1" w:name="bookmark21"/>
            <w:r w:rsidRPr="00F75B24">
              <w:rPr>
                <w:rFonts w:asciiTheme="majorBidi" w:hAnsiTheme="majorBidi" w:cstheme="majorBidi"/>
                <w:b/>
                <w:bCs/>
              </w:rPr>
              <w:t>Введение</w:t>
            </w:r>
            <w:bookmarkEnd w:id="1"/>
          </w:p>
        </w:tc>
        <w:tc>
          <w:tcPr>
            <w:tcW w:w="7715" w:type="dxa"/>
          </w:tcPr>
          <w:p w:rsidR="00AC349A" w:rsidRPr="00C45C5E" w:rsidRDefault="00AC349A" w:rsidP="002C0E68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eastAsia="Calibri" w:hAnsiTheme="majorBidi" w:cstheme="majorBidi"/>
                <w:b/>
              </w:rPr>
            </w:pPr>
            <w:r w:rsidRPr="00C45C5E">
              <w:rPr>
                <w:rFonts w:asciiTheme="majorBidi" w:hAnsiTheme="majorBidi" w:cstheme="majorBidi"/>
              </w:rPr>
              <w:t xml:space="preserve"> 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Писатели о роли книги в жизни человека и общества. Книга  как духовное завещание одного поколения другому. </w:t>
            </w:r>
            <w:proofErr w:type="gramStart"/>
            <w:r w:rsidRPr="00C45C5E">
              <w:rPr>
                <w:rFonts w:asciiTheme="majorBidi" w:hAnsiTheme="majorBidi" w:cstheme="majorBidi"/>
                <w:u w:val="none"/>
              </w:rPr>
              <w:t>Структурные элемен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ты книги (обложка, титул, форзац, сноски, оглавление); создатели книги (автор, художник, редактор, корректор и др.).</w:t>
            </w:r>
            <w:proofErr w:type="gramEnd"/>
            <w:r w:rsidRPr="00C45C5E">
              <w:rPr>
                <w:rFonts w:asciiTheme="majorBidi" w:hAnsiTheme="majorBidi" w:cstheme="majorBidi"/>
                <w:u w:val="none"/>
              </w:rPr>
              <w:t xml:space="preserve"> Учебник лите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ратуры и работа с ним.</w:t>
            </w:r>
          </w:p>
        </w:tc>
      </w:tr>
      <w:tr w:rsidR="00AC349A" w:rsidRPr="00C45C5E" w:rsidTr="00AC349A">
        <w:trPr>
          <w:trHeight w:val="141"/>
        </w:trPr>
        <w:tc>
          <w:tcPr>
            <w:tcW w:w="2513" w:type="dxa"/>
          </w:tcPr>
          <w:p w:rsidR="00AC349A" w:rsidRPr="00C45C5E" w:rsidRDefault="00AC349A" w:rsidP="00410F8B">
            <w:pPr>
              <w:jc w:val="center"/>
              <w:rPr>
                <w:rStyle w:val="af8"/>
                <w:rFonts w:asciiTheme="majorBidi" w:hAnsiTheme="majorBidi" w:cstheme="majorBidi"/>
              </w:rPr>
            </w:pPr>
            <w:bookmarkStart w:id="2" w:name="bookmark22"/>
            <w:r w:rsidRPr="00C45C5E">
              <w:rPr>
                <w:rFonts w:asciiTheme="majorBidi" w:hAnsiTheme="majorBidi" w:cstheme="majorBidi"/>
                <w:b/>
              </w:rPr>
              <w:t>Устное народное творчество</w:t>
            </w:r>
            <w:bookmarkEnd w:id="2"/>
          </w:p>
          <w:p w:rsidR="00AC349A" w:rsidRPr="00C45C5E" w:rsidRDefault="00AC349A" w:rsidP="00410F8B">
            <w:pPr>
              <w:jc w:val="center"/>
              <w:rPr>
                <w:rStyle w:val="af8"/>
                <w:rFonts w:asciiTheme="majorBidi" w:hAnsiTheme="majorBidi" w:cstheme="majorBidi"/>
              </w:rPr>
            </w:pPr>
          </w:p>
          <w:p w:rsidR="00AC349A" w:rsidRPr="00C45C5E" w:rsidRDefault="00AC349A" w:rsidP="00410F8B">
            <w:pPr>
              <w:jc w:val="center"/>
              <w:rPr>
                <w:rStyle w:val="af8"/>
                <w:rFonts w:asciiTheme="majorBidi" w:hAnsiTheme="majorBidi" w:cstheme="majorBidi"/>
              </w:rPr>
            </w:pPr>
          </w:p>
          <w:p w:rsidR="00AC349A" w:rsidRPr="00C45C5E" w:rsidRDefault="00AC349A" w:rsidP="00410F8B">
            <w:pPr>
              <w:jc w:val="center"/>
              <w:rPr>
                <w:rStyle w:val="af8"/>
                <w:rFonts w:asciiTheme="majorBidi" w:hAnsiTheme="majorBidi" w:cstheme="majorBidi"/>
              </w:rPr>
            </w:pPr>
          </w:p>
          <w:p w:rsidR="00AC349A" w:rsidRPr="00C45C5E" w:rsidRDefault="00AC349A" w:rsidP="00410F8B">
            <w:pPr>
              <w:jc w:val="center"/>
              <w:rPr>
                <w:rStyle w:val="af8"/>
                <w:rFonts w:asciiTheme="majorBidi" w:hAnsiTheme="majorBidi" w:cstheme="majorBidi"/>
              </w:rPr>
            </w:pPr>
          </w:p>
          <w:p w:rsidR="00AC349A" w:rsidRPr="00C45C5E" w:rsidRDefault="00AC349A" w:rsidP="00410F8B">
            <w:pPr>
              <w:jc w:val="center"/>
              <w:rPr>
                <w:rStyle w:val="af8"/>
                <w:rFonts w:asciiTheme="majorBidi" w:hAnsiTheme="majorBidi" w:cstheme="majorBidi"/>
              </w:rPr>
            </w:pPr>
          </w:p>
          <w:p w:rsidR="00AC349A" w:rsidRPr="00C45C5E" w:rsidRDefault="00AC349A" w:rsidP="00410F8B">
            <w:pPr>
              <w:jc w:val="center"/>
              <w:rPr>
                <w:rStyle w:val="af8"/>
                <w:rFonts w:asciiTheme="majorBidi" w:hAnsiTheme="majorBidi" w:cstheme="majorBidi"/>
              </w:rPr>
            </w:pPr>
          </w:p>
        </w:tc>
        <w:tc>
          <w:tcPr>
            <w:tcW w:w="7715" w:type="dxa"/>
          </w:tcPr>
          <w:p w:rsidR="00AC349A" w:rsidRPr="00C45C5E" w:rsidRDefault="00AC349A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>Фольклор — коллективное устное народное творчество.</w:t>
            </w:r>
          </w:p>
          <w:p w:rsidR="00AC349A" w:rsidRPr="00C45C5E" w:rsidRDefault="00AC349A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>Преображение действительности в духе народных идеалов. Ва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риативная природа фольклора. Исполнители фольклорных произве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 xml:space="preserve">дений. </w:t>
            </w:r>
            <w:proofErr w:type="gramStart"/>
            <w:r w:rsidRPr="00C45C5E">
              <w:rPr>
                <w:rFonts w:asciiTheme="majorBidi" w:hAnsiTheme="majorBidi" w:cstheme="majorBidi"/>
                <w:u w:val="none"/>
              </w:rPr>
              <w:t>Коллективное</w:t>
            </w:r>
            <w:proofErr w:type="gramEnd"/>
            <w:r w:rsidRPr="00C45C5E">
              <w:rPr>
                <w:rFonts w:asciiTheme="majorBidi" w:hAnsiTheme="majorBidi" w:cstheme="majorBidi"/>
                <w:u w:val="none"/>
              </w:rPr>
              <w:t xml:space="preserve"> и индивидуальное в фольклоре.</w:t>
            </w:r>
          </w:p>
          <w:p w:rsidR="00AC349A" w:rsidRPr="00C45C5E" w:rsidRDefault="00AC349A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 xml:space="preserve">Малые жанры фольклора. Детский фольклор (колыбельные песни, </w:t>
            </w:r>
            <w:proofErr w:type="spellStart"/>
            <w:r w:rsidRPr="00C45C5E">
              <w:rPr>
                <w:rFonts w:asciiTheme="majorBidi" w:hAnsiTheme="majorBidi" w:cstheme="majorBidi"/>
                <w:u w:val="none"/>
              </w:rPr>
              <w:t>пестушки</w:t>
            </w:r>
            <w:proofErr w:type="spellEnd"/>
            <w:r w:rsidRPr="00C45C5E">
              <w:rPr>
                <w:rFonts w:asciiTheme="majorBidi" w:hAnsiTheme="majorBidi" w:cstheme="majorBidi"/>
                <w:u w:val="none"/>
              </w:rPr>
              <w:t>, приговорки, скороговорки, загадки — повторение).</w:t>
            </w:r>
          </w:p>
          <w:p w:rsidR="00AC349A" w:rsidRPr="00C45C5E" w:rsidRDefault="00AC349A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Фольклор. Устное народное творчество (развитие представлений).</w:t>
            </w:r>
          </w:p>
          <w:p w:rsidR="00AC349A" w:rsidRPr="00C45C5E" w:rsidRDefault="00AC349A" w:rsidP="002611F2">
            <w:pPr>
              <w:pStyle w:val="90"/>
              <w:keepNext/>
              <w:keepLines/>
              <w:shd w:val="clear" w:color="auto" w:fill="auto"/>
              <w:spacing w:before="0" w:after="0" w:line="240" w:lineRule="auto"/>
              <w:ind w:firstLine="567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bookmarkStart w:id="3" w:name="bookmark23"/>
            <w:r w:rsidRPr="00C45C5E">
              <w:rPr>
                <w:rFonts w:asciiTheme="majorBidi" w:hAnsiTheme="majorBidi" w:cstheme="majorBidi"/>
                <w:sz w:val="24"/>
                <w:szCs w:val="24"/>
              </w:rPr>
              <w:t>Русские народные сказки</w:t>
            </w:r>
            <w:bookmarkEnd w:id="3"/>
          </w:p>
          <w:p w:rsidR="00AC349A" w:rsidRPr="00C45C5E" w:rsidRDefault="00AC349A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>Сказки как вид народной прозы. Сказки о животных, волшебные, бытовые (анекдотические, новеллистические). Нравственное и эсте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</w:r>
            <w:r w:rsidRPr="00C45C5E">
              <w:rPr>
                <w:rFonts w:asciiTheme="majorBidi" w:hAnsiTheme="majorBidi" w:cstheme="majorBidi"/>
                <w:u w:val="none"/>
              </w:rPr>
              <w:lastRenderedPageBreak/>
              <w:t>тическое содержание сказок. Сказители. Собиратели сказок.</w:t>
            </w:r>
          </w:p>
          <w:p w:rsidR="00AC349A" w:rsidRPr="00C45C5E" w:rsidRDefault="00AC349A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7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«Царевна-лягушка».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Народная мораль в характере и поступках героев. Образ невесты-волшебницы. «Величественная простота, пре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зрение к позе, мягкая гордость собою, недюжинный ум и глубокое, полное неиссякаемой любви сердце, спокойная готовность жертво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вать собою ради торжества своей мечты — вот духовные данные Василисы Премудрой...» (М. Горький). Иван-царевич — победитель житейских невзгод. Животные-помощники. Особая роль чудесных противников — Бабы-яги, Кощея Бессмертного. Светлый и тёмный мир волшебной сказки. Народная мораль в сказке: добро торжеству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ет, зло наказывается. Поэтика волшебной сказки. Связь сказочных формул с древними мифами. Изобразительный характер формул вол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шебной сказки. Фантастика в волшебной сказке.</w:t>
            </w:r>
          </w:p>
          <w:p w:rsidR="00AC349A" w:rsidRPr="00C45C5E" w:rsidRDefault="00AC349A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7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«Иван — крестьянский сын и чудо-юдо».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Волшебная бога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тырская сказка героического содержания. Тема мирного труда и за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щиты родной земли. Иван — крестьянский сын как выразитель ос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новной мысли сказки. Нравственное превосходство главного героя. Герои сказки в оценке автора-народа. Особенности сюжета.</w:t>
            </w:r>
          </w:p>
          <w:p w:rsidR="00AC349A" w:rsidRPr="00C45C5E" w:rsidRDefault="00AC349A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7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«Журавль и цапля», «Солдатская шинель»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— народные представления о справедливости, добре и зле в сказках о животных и бытовых сказках.</w:t>
            </w:r>
          </w:p>
          <w:p w:rsidR="00AC349A" w:rsidRPr="00C45C5E" w:rsidRDefault="00AC349A" w:rsidP="002C0E68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</w:rPr>
            </w:pPr>
            <w:r w:rsidRPr="00C45C5E">
              <w:rPr>
                <w:rStyle w:val="1pt29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Сказка как повествовательный жанр фольклора. Виды сказок (закрепление представлений). Постоянные эпитеты. Гипербола (начальное представление). Сказочные фор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мулы. Вариативность народных сказок (начальные представления). Сравнение.</w:t>
            </w:r>
          </w:p>
        </w:tc>
      </w:tr>
      <w:tr w:rsidR="00AC349A" w:rsidRPr="00C45C5E" w:rsidTr="00AC349A">
        <w:trPr>
          <w:trHeight w:val="141"/>
        </w:trPr>
        <w:tc>
          <w:tcPr>
            <w:tcW w:w="2513" w:type="dxa"/>
          </w:tcPr>
          <w:p w:rsidR="00AC349A" w:rsidRPr="00C45C5E" w:rsidRDefault="00AC349A" w:rsidP="00410F8B">
            <w:pPr>
              <w:jc w:val="center"/>
              <w:rPr>
                <w:rStyle w:val="af8"/>
                <w:rFonts w:asciiTheme="majorBidi" w:hAnsiTheme="majorBidi" w:cstheme="majorBidi"/>
              </w:rPr>
            </w:pPr>
            <w:bookmarkStart w:id="4" w:name="bookmark24"/>
            <w:r w:rsidRPr="00C45C5E">
              <w:rPr>
                <w:rFonts w:asciiTheme="majorBidi" w:hAnsiTheme="majorBidi" w:cstheme="majorBidi"/>
                <w:b/>
              </w:rPr>
              <w:lastRenderedPageBreak/>
              <w:t>Из древнерусской литературы</w:t>
            </w:r>
            <w:bookmarkEnd w:id="4"/>
          </w:p>
        </w:tc>
        <w:tc>
          <w:tcPr>
            <w:tcW w:w="7715" w:type="dxa"/>
          </w:tcPr>
          <w:p w:rsidR="00AC349A" w:rsidRPr="00C45C5E" w:rsidRDefault="00AC349A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>Начало письменности у восточных славян и возникновение древ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нерусской литературы. Культурные и литературные связи Руси с Ви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зантией. Древнехристианская книжность на Руси (обзор).</w:t>
            </w:r>
          </w:p>
          <w:p w:rsidR="00AC349A" w:rsidRPr="00C45C5E" w:rsidRDefault="00AC349A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«Повесть временных лет»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как литературный памятник. </w:t>
            </w:r>
            <w:r w:rsidRPr="00C45C5E">
              <w:rPr>
                <w:rStyle w:val="5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«Подвиг отрока-киевлянина и хитрость воеводы </w:t>
            </w:r>
            <w:proofErr w:type="spellStart"/>
            <w:r w:rsidRPr="00C45C5E">
              <w:rPr>
                <w:rStyle w:val="5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Претича</w:t>
            </w:r>
            <w:proofErr w:type="spellEnd"/>
            <w:r w:rsidRPr="00C45C5E">
              <w:rPr>
                <w:rStyle w:val="5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». </w:t>
            </w:r>
            <w:r w:rsidRPr="00C45C5E">
              <w:rPr>
                <w:rFonts w:asciiTheme="majorBidi" w:hAnsiTheme="majorBidi" w:cstheme="majorBidi"/>
                <w:u w:val="none"/>
              </w:rPr>
              <w:t>Отзвуки фольклора в летописи. Герои старинных «Повестей... » и их подвиги во имя мира на родной земле.</w:t>
            </w:r>
          </w:p>
          <w:p w:rsidR="00AC349A" w:rsidRPr="00C45C5E" w:rsidRDefault="00AC349A" w:rsidP="002C0E68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</w:rPr>
            </w:pPr>
            <w:r w:rsidRPr="00C45C5E">
              <w:rPr>
                <w:rStyle w:val="1pt29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Летопись (начальные представления).</w:t>
            </w:r>
          </w:p>
        </w:tc>
      </w:tr>
      <w:tr w:rsidR="00AC349A" w:rsidRPr="00C45C5E" w:rsidTr="00AC349A">
        <w:trPr>
          <w:trHeight w:val="141"/>
        </w:trPr>
        <w:tc>
          <w:tcPr>
            <w:tcW w:w="2513" w:type="dxa"/>
          </w:tcPr>
          <w:p w:rsidR="00AC349A" w:rsidRPr="00C45C5E" w:rsidRDefault="00AC349A" w:rsidP="002611F2">
            <w:pPr>
              <w:pStyle w:val="70"/>
              <w:keepNext/>
              <w:keepLines/>
              <w:shd w:val="clear" w:color="auto" w:fill="auto"/>
              <w:spacing w:before="0" w:after="0" w:line="240" w:lineRule="auto"/>
              <w:ind w:firstLine="567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:rsidR="00AC349A" w:rsidRPr="00C45C5E" w:rsidRDefault="00AC349A" w:rsidP="00D67BFA">
            <w:pPr>
              <w:jc w:val="center"/>
              <w:rPr>
                <w:rStyle w:val="af8"/>
                <w:rFonts w:asciiTheme="majorBidi" w:hAnsiTheme="majorBidi" w:cstheme="majorBidi"/>
              </w:rPr>
            </w:pPr>
            <w:bookmarkStart w:id="5" w:name="bookmark25"/>
            <w:r w:rsidRPr="00C45C5E">
              <w:rPr>
                <w:rFonts w:asciiTheme="majorBidi" w:hAnsiTheme="majorBidi" w:cstheme="majorBidi"/>
                <w:b/>
              </w:rPr>
              <w:t xml:space="preserve">Из литературы </w:t>
            </w:r>
            <w:r w:rsidRPr="00D67BFA">
              <w:rPr>
                <w:rFonts w:asciiTheme="majorBidi" w:hAnsiTheme="majorBidi" w:cstheme="majorBidi"/>
                <w:b/>
              </w:rPr>
              <w:t>XVIII</w:t>
            </w:r>
            <w:r w:rsidRPr="00C45C5E">
              <w:rPr>
                <w:rFonts w:asciiTheme="majorBidi" w:hAnsiTheme="majorBidi" w:cstheme="majorBidi"/>
                <w:b/>
              </w:rPr>
              <w:t xml:space="preserve"> века</w:t>
            </w:r>
            <w:bookmarkEnd w:id="5"/>
            <w:r>
              <w:t xml:space="preserve"> </w:t>
            </w:r>
          </w:p>
        </w:tc>
        <w:tc>
          <w:tcPr>
            <w:tcW w:w="7715" w:type="dxa"/>
          </w:tcPr>
          <w:p w:rsidR="00AC349A" w:rsidRPr="00C45C5E" w:rsidRDefault="00AC349A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5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Михаил Васильевич Ломоносов.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жизни писате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ля (детство и годы учения, начало литературной деятельности). Ломо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носов — учёный, поэт, художник, гражданин.</w:t>
            </w:r>
          </w:p>
          <w:p w:rsidR="00AC349A" w:rsidRPr="00C45C5E" w:rsidRDefault="00AC349A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«Случились вместе два Астронома в пиру...»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— научные истины в поэтической форме. Юмор стихотворения.</w:t>
            </w:r>
          </w:p>
          <w:p w:rsidR="00AC349A" w:rsidRPr="00C45C5E" w:rsidRDefault="00AC349A" w:rsidP="002C0E68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</w:rPr>
            </w:pPr>
            <w:r w:rsidRPr="00C45C5E">
              <w:rPr>
                <w:rStyle w:val="1pt29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Роды литературы: эпос, лирика, драма. Жанры литературы (начальные представления).</w:t>
            </w:r>
          </w:p>
        </w:tc>
      </w:tr>
      <w:tr w:rsidR="00AC349A" w:rsidRPr="00C45C5E" w:rsidTr="00AC349A">
        <w:trPr>
          <w:trHeight w:val="141"/>
        </w:trPr>
        <w:tc>
          <w:tcPr>
            <w:tcW w:w="2513" w:type="dxa"/>
          </w:tcPr>
          <w:p w:rsidR="00AC349A" w:rsidRPr="00C45C5E" w:rsidRDefault="00AC349A" w:rsidP="00D67BFA">
            <w:pPr>
              <w:pStyle w:val="70"/>
              <w:keepNext/>
              <w:keepLines/>
              <w:shd w:val="clear" w:color="auto" w:fill="auto"/>
              <w:spacing w:before="0" w:after="0" w:line="240" w:lineRule="auto"/>
              <w:ind w:firstLine="567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Из русской литературы </w:t>
            </w:r>
            <w: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XIX</w:t>
            </w:r>
            <w:r w:rsidRPr="00C45C5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века  </w:t>
            </w:r>
          </w:p>
          <w:p w:rsidR="00AC349A" w:rsidRPr="00C45C5E" w:rsidRDefault="00AC349A" w:rsidP="00410F8B">
            <w:pPr>
              <w:jc w:val="center"/>
              <w:rPr>
                <w:rStyle w:val="af8"/>
                <w:rFonts w:asciiTheme="majorBidi" w:hAnsiTheme="majorBidi" w:cstheme="majorBidi"/>
              </w:rPr>
            </w:pPr>
          </w:p>
        </w:tc>
        <w:tc>
          <w:tcPr>
            <w:tcW w:w="7715" w:type="dxa"/>
          </w:tcPr>
          <w:p w:rsidR="00AC349A" w:rsidRPr="00C45C5E" w:rsidRDefault="00AC349A" w:rsidP="002611F2">
            <w:pPr>
              <w:pStyle w:val="70"/>
              <w:keepNext/>
              <w:keepLines/>
              <w:shd w:val="clear" w:color="auto" w:fill="auto"/>
              <w:spacing w:before="0" w:after="0" w:line="240" w:lineRule="auto"/>
              <w:ind w:firstLine="567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5C5E">
              <w:rPr>
                <w:rStyle w:val="71"/>
                <w:rFonts w:asciiTheme="majorBidi" w:hAnsiTheme="majorBidi" w:cstheme="majorBidi"/>
                <w:sz w:val="24"/>
                <w:szCs w:val="24"/>
              </w:rPr>
              <w:t>Русские басни</w:t>
            </w:r>
          </w:p>
          <w:p w:rsidR="00AC349A" w:rsidRPr="00C45C5E" w:rsidRDefault="00AC349A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 xml:space="preserve">Жанр басни. </w:t>
            </w:r>
            <w:proofErr w:type="gramStart"/>
            <w:r w:rsidRPr="00C45C5E">
              <w:rPr>
                <w:rFonts w:asciiTheme="majorBidi" w:hAnsiTheme="majorBidi" w:cstheme="majorBidi"/>
                <w:u w:val="none"/>
              </w:rPr>
              <w:t>Истоки басенного жанра (Эзоп, Лафонтен, русские баснописцы XVIII века:</w:t>
            </w:r>
            <w:proofErr w:type="gramEnd"/>
            <w:r w:rsidRPr="00C45C5E">
              <w:rPr>
                <w:rFonts w:asciiTheme="majorBidi" w:hAnsiTheme="majorBidi" w:cstheme="majorBidi"/>
                <w:u w:val="none"/>
              </w:rPr>
              <w:t xml:space="preserve"> </w:t>
            </w:r>
            <w:proofErr w:type="gramStart"/>
            <w:r w:rsidRPr="00C45C5E">
              <w:rPr>
                <w:rFonts w:asciiTheme="majorBidi" w:hAnsiTheme="majorBidi" w:cstheme="majorBidi"/>
                <w:u w:val="none"/>
              </w:rPr>
              <w:t>А. П. Сумароков, И. И. Дмитриев) (обзор).</w:t>
            </w:r>
            <w:proofErr w:type="gramEnd"/>
          </w:p>
          <w:p w:rsidR="00AC349A" w:rsidRPr="00C45C5E" w:rsidRDefault="00AC349A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5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Иван Андреевич Крылов.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баснописце (детство, начало литературной деятельности).</w:t>
            </w:r>
          </w:p>
          <w:p w:rsidR="00AC349A" w:rsidRPr="00C45C5E" w:rsidRDefault="00AC349A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«Ворона и Лисица», «Волк и Ягнёнок», «Свинья под Ду</w:t>
            </w:r>
            <w:r w:rsidRPr="00C45C5E">
              <w:rPr>
                <w:rStyle w:val="5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softHyphen/>
              <w:t>бом»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(на выбор). Осмеяние пороков — грубой силы, жадности, не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благодарности, хитрости и т. д.</w:t>
            </w:r>
            <w:r w:rsidRPr="00C45C5E">
              <w:rPr>
                <w:rStyle w:val="5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«Волк на псарне»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— отражение исторических событий в басне; патриотическая позиция автора.</w:t>
            </w:r>
          </w:p>
          <w:p w:rsidR="00AC349A" w:rsidRPr="00C45C5E" w:rsidRDefault="00AC349A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>Аллегория как форма иносказания и средство раскрытия опреде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лённых свойств человека. Поучительный характер басен. Своеобразие языка басен И. А. Крылова.</w:t>
            </w:r>
          </w:p>
          <w:p w:rsidR="00AC349A" w:rsidRPr="00C45C5E" w:rsidRDefault="00AC349A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9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Басня (развитие представлений), алле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гория (начальные представления). Понятие об эзоповом языке.</w:t>
            </w:r>
          </w:p>
          <w:p w:rsidR="00AC349A" w:rsidRPr="00C45C5E" w:rsidRDefault="00AC349A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5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Василий Андреевич Жуковский.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поэте (дет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ство и начало творчества, Жуковский-сказочник).</w:t>
            </w:r>
          </w:p>
          <w:p w:rsidR="00AC349A" w:rsidRPr="00C45C5E" w:rsidRDefault="00AC349A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«Спящая царевна».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Сходные и различные черты сказки Жу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ковского и народной сказки. Особенности сюжета. Различие героев литературной и фольклорной сказки.</w:t>
            </w:r>
          </w:p>
          <w:p w:rsidR="00AC349A" w:rsidRPr="00C45C5E" w:rsidRDefault="00AC349A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«Кубок».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Благородство и жестокость. Герои баллады.</w:t>
            </w:r>
          </w:p>
          <w:p w:rsidR="00AC349A" w:rsidRPr="00C45C5E" w:rsidRDefault="00AC349A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9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Баллада (начальные представления).</w:t>
            </w:r>
          </w:p>
          <w:p w:rsidR="00AC349A" w:rsidRPr="00C45C5E" w:rsidRDefault="00AC349A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5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Александр Сергеевич Пушкин.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жизни поэта (детство, годы учения).</w:t>
            </w:r>
          </w:p>
          <w:p w:rsidR="00AC349A" w:rsidRDefault="00AC349A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>Стихотворение</w:t>
            </w:r>
            <w:r w:rsidRPr="00C45C5E">
              <w:rPr>
                <w:rStyle w:val="5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«Няне»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— поэтизация образа няни; мотивы одино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чества и грусти, скрашиваемые любовью няни, её сказками и песнями.</w:t>
            </w:r>
          </w:p>
          <w:p w:rsidR="00AC349A" w:rsidRPr="00D67BFA" w:rsidRDefault="00AC349A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u w:val="none"/>
              </w:rPr>
            </w:pPr>
            <w:r w:rsidRPr="00D67BFA">
              <w:rPr>
                <w:rFonts w:asciiTheme="majorBidi" w:hAnsiTheme="majorBidi" w:cstheme="majorBidi"/>
                <w:b/>
                <w:bCs/>
                <w:i/>
                <w:iCs/>
                <w:u w:val="none"/>
              </w:rPr>
              <w:t>«Зимний вечер»</w:t>
            </w:r>
          </w:p>
          <w:p w:rsidR="00AC349A" w:rsidRPr="00C45C5E" w:rsidRDefault="00AC349A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4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«У лукоморья дуб зелёный...».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Пролог к поэме «Руслан и Людмила» — собирательная картина сюжетов, образов и событий народных сказок, мотивы и сюжеты пушкинского произведения.</w:t>
            </w:r>
          </w:p>
          <w:p w:rsidR="00AC349A" w:rsidRPr="00C45C5E" w:rsidRDefault="00AC349A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4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«Сказка о мёртвой царевне и о семи богатырях»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— её ис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токи (сопоставление с русскими народными сказками, сказкой Жу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Елисей и бога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 xml:space="preserve">тыри. </w:t>
            </w:r>
            <w:proofErr w:type="spellStart"/>
            <w:r w:rsidRPr="00C45C5E">
              <w:rPr>
                <w:rFonts w:asciiTheme="majorBidi" w:hAnsiTheme="majorBidi" w:cstheme="majorBidi"/>
                <w:u w:val="none"/>
              </w:rPr>
              <w:t>Соколко</w:t>
            </w:r>
            <w:proofErr w:type="spellEnd"/>
            <w:r w:rsidRPr="00C45C5E">
              <w:rPr>
                <w:rFonts w:asciiTheme="majorBidi" w:hAnsiTheme="majorBidi" w:cstheme="majorBidi"/>
                <w:u w:val="none"/>
              </w:rPr>
              <w:t>. Сходство и различие литературной пушкинской сказ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ки и сказки народной. Народная мораль, нравственность — красота внешняя и внутренняя, победа добра над злом, гармоничность поло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жительных героев. Поэтичность, музыкальность пушкинской сказки.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8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Лирическое послание (начальные пред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 xml:space="preserve">ставления). Пролог (начальные представления). </w:t>
            </w:r>
          </w:p>
          <w:p w:rsidR="00AC349A" w:rsidRPr="00C45C5E" w:rsidRDefault="00AC349A" w:rsidP="002E2B6B">
            <w:pPr>
              <w:pStyle w:val="90"/>
              <w:keepNext/>
              <w:keepLines/>
              <w:shd w:val="clear" w:color="auto" w:fill="auto"/>
              <w:spacing w:before="0" w:after="0" w:line="240" w:lineRule="auto"/>
              <w:ind w:firstLine="567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bookmarkStart w:id="6" w:name="bookmark27"/>
            <w:r w:rsidRPr="00C45C5E">
              <w:rPr>
                <w:rFonts w:asciiTheme="majorBidi" w:hAnsiTheme="majorBidi" w:cstheme="majorBidi"/>
                <w:sz w:val="24"/>
                <w:szCs w:val="24"/>
              </w:rPr>
              <w:t>Русская литературная сказка XIX века</w:t>
            </w:r>
            <w:bookmarkEnd w:id="6"/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3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Антоний Погорельский.</w:t>
            </w:r>
            <w:r w:rsidRPr="00C45C5E">
              <w:rPr>
                <w:rStyle w:val="54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«Чёрная курица, или Подземные жители».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</w:t>
            </w:r>
            <w:proofErr w:type="gramStart"/>
            <w:r w:rsidRPr="00C45C5E">
              <w:rPr>
                <w:rFonts w:asciiTheme="majorBidi" w:hAnsiTheme="majorBidi" w:cstheme="majorBidi"/>
                <w:u w:val="none"/>
              </w:rPr>
              <w:t>Сказочно-условное</w:t>
            </w:r>
            <w:proofErr w:type="gramEnd"/>
            <w:r w:rsidRPr="00C45C5E">
              <w:rPr>
                <w:rFonts w:asciiTheme="majorBidi" w:hAnsiTheme="majorBidi" w:cstheme="majorBidi"/>
                <w:u w:val="none"/>
              </w:rPr>
              <w:t>, фантастическое и достоверно-реаль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ное в литературной сказке. Нравоучительное содержание и причуд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ливый сюжет произведения.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3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Пётр Павлович Ершов.</w:t>
            </w:r>
            <w:r w:rsidRPr="00C45C5E">
              <w:rPr>
                <w:rStyle w:val="54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«Конёк-Горбунок».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(Для внеклассного </w:t>
            </w:r>
            <w:r w:rsidRPr="00C45C5E">
              <w:rPr>
                <w:rFonts w:asciiTheme="majorBidi" w:hAnsiTheme="majorBidi" w:cstheme="majorBidi"/>
                <w:u w:val="none"/>
              </w:rPr>
              <w:lastRenderedPageBreak/>
              <w:t>чтения.) Соединение сказочно-фантастических ситуаций, художе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ственного вымысла с реалистической правдивостью, с верным изо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бражением картин народного быта, народный юмор, красочность и яркость языка.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3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Всеволод Михайлович Гаршин.</w:t>
            </w:r>
            <w:r w:rsidRPr="00C45C5E">
              <w:rPr>
                <w:rStyle w:val="54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«</w:t>
            </w:r>
            <w:proofErr w:type="spellStart"/>
            <w:r w:rsidRPr="00C45C5E">
              <w:rPr>
                <w:rStyle w:val="54"/>
                <w:rFonts w:asciiTheme="majorBidi" w:eastAsiaTheme="minorHAnsi" w:hAnsiTheme="majorBidi" w:cstheme="majorBidi"/>
                <w:sz w:val="24"/>
                <w:szCs w:val="24"/>
                <w:u w:val="none"/>
                <w:lang w:val="en-US"/>
              </w:rPr>
              <w:t>Attalea</w:t>
            </w:r>
            <w:proofErr w:type="spellEnd"/>
            <w:r w:rsidRPr="00C45C5E">
              <w:rPr>
                <w:rStyle w:val="54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</w:t>
            </w:r>
            <w:r w:rsidRPr="00C45C5E">
              <w:rPr>
                <w:rStyle w:val="54"/>
                <w:rFonts w:asciiTheme="majorBidi" w:eastAsiaTheme="minorHAnsi" w:hAnsiTheme="majorBidi" w:cstheme="majorBidi"/>
                <w:sz w:val="24"/>
                <w:szCs w:val="24"/>
                <w:u w:val="none"/>
                <w:lang w:val="en-US"/>
              </w:rPr>
              <w:t>Princeps</w:t>
            </w:r>
            <w:r w:rsidRPr="00C45C5E">
              <w:rPr>
                <w:rStyle w:val="54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(Для вне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 xml:space="preserve">классного чтения.) </w:t>
            </w:r>
            <w:proofErr w:type="gramStart"/>
            <w:r w:rsidRPr="00C45C5E">
              <w:rPr>
                <w:rFonts w:asciiTheme="majorBidi" w:hAnsiTheme="majorBidi" w:cstheme="majorBidi"/>
                <w:u w:val="none"/>
              </w:rPr>
              <w:t>Героическое</w:t>
            </w:r>
            <w:proofErr w:type="gramEnd"/>
            <w:r w:rsidRPr="00C45C5E">
              <w:rPr>
                <w:rFonts w:asciiTheme="majorBidi" w:hAnsiTheme="majorBidi" w:cstheme="majorBidi"/>
                <w:u w:val="none"/>
              </w:rPr>
              <w:t xml:space="preserve"> и обыденное в сказке. Трагический финал и жизнеутверждающий пафос произведения.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8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Литературная сказка (начальные пред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ставления). Стихотворная и прозаическая речь. Ритм, рифма, спосо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бы рифмовки. «Бродячие сюжеты» сказок разных народов.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3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Михаил Юрьевич Лермонтов.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поэте (детство и начало литературной деятельности, интерес к истории России).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4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«Бородино»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— отклик на 25-летнюю годовщину Бородинского сражения (1837). Историческая основа стихотворения. Воспроизве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дение исторического события устами рядового участника сражения. Мастерство Лермонтова в создании батальных сцен. Сочетание раз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говорных интонаций с высоким патриотическим пафосом стихотво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рения.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8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Сравнение, гипербола, эпитет (развитие представлений), метафора, звукопись, аллитерация (начальные пред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ставления).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3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Николай Васильевич Гоголь.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 (дет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ство, годы учения, начало литературной деятельности).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4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«Заколдованное место»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— повесть из книги «Вечера на ху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торе близ Диканьки». Поэтизация народной жизни, народных пре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даний, сочетание светлого и мрачного, комического и лирического, реального и фантастического.</w:t>
            </w:r>
          </w:p>
          <w:p w:rsidR="00AC349A" w:rsidRPr="00C45C5E" w:rsidRDefault="00AC349A" w:rsidP="002E2B6B">
            <w:pPr>
              <w:pStyle w:val="af2"/>
              <w:keepNext/>
              <w:keepLines/>
              <w:widowControl w:val="0"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4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«Ночь перед Рождеством».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(Для внеклассного чтения.) Поэтические картины народной жизни (праздники, обряды, гуля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нья). Герои повести. Фольклорные мотивы в создании образов героев. Изображение конфликта тёмных и светлых сил.</w:t>
            </w:r>
          </w:p>
          <w:p w:rsidR="00AC349A" w:rsidRPr="00C45C5E" w:rsidRDefault="00AC349A" w:rsidP="002E2B6B">
            <w:pPr>
              <w:pStyle w:val="af2"/>
              <w:keepNext/>
              <w:keepLines/>
              <w:widowControl w:val="0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7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Фантастика (развитие представлений). Юмор (развитие представлений).</w:t>
            </w:r>
          </w:p>
          <w:p w:rsidR="00AC349A" w:rsidRPr="00C45C5E" w:rsidRDefault="00AC349A" w:rsidP="002E2B6B">
            <w:pPr>
              <w:pStyle w:val="af2"/>
              <w:keepNext/>
              <w:keepLines/>
              <w:widowControl w:val="0"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2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Николай Алексеевич Некрасов.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поэте (детство и начало литературной деятельности).</w:t>
            </w:r>
          </w:p>
          <w:p w:rsidR="00AC349A" w:rsidRPr="00C45C5E" w:rsidRDefault="00AC349A" w:rsidP="002E2B6B">
            <w:pPr>
              <w:pStyle w:val="af2"/>
              <w:keepNext/>
              <w:keepLines/>
              <w:widowControl w:val="0"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>Стихотворение</w:t>
            </w:r>
            <w:r w:rsidRPr="00C45C5E">
              <w:rPr>
                <w:rStyle w:val="51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«Крестьянские дети».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Картины вольной жизни крестьянских детей, их забавы, приобщение к труду взрослых. Мир детства — короткая пора в жизни крестьянина. Речевая характери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стика персонажей.</w:t>
            </w:r>
          </w:p>
          <w:p w:rsidR="00AC349A" w:rsidRPr="00C45C5E" w:rsidRDefault="00AC349A" w:rsidP="002E2B6B">
            <w:pPr>
              <w:pStyle w:val="110"/>
              <w:keepNext/>
              <w:keepLines/>
              <w:shd w:val="clear" w:color="auto" w:fill="auto"/>
              <w:spacing w:line="240" w:lineRule="auto"/>
              <w:ind w:firstLine="56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45C5E">
              <w:rPr>
                <w:rFonts w:asciiTheme="majorBidi" w:hAnsiTheme="majorBidi" w:cstheme="majorBidi"/>
                <w:sz w:val="24"/>
                <w:szCs w:val="24"/>
              </w:rPr>
              <w:t>«Есть женщины в русских селеньях...»</w:t>
            </w:r>
            <w:r w:rsidRPr="00C45C5E">
              <w:rPr>
                <w:rStyle w:val="111"/>
                <w:rFonts w:asciiTheme="majorBidi" w:hAnsiTheme="majorBidi" w:cstheme="majorBidi"/>
                <w:b w:val="0"/>
                <w:bCs w:val="0"/>
                <w:i w:val="0"/>
                <w:iCs w:val="0"/>
                <w:sz w:val="24"/>
                <w:szCs w:val="24"/>
              </w:rPr>
              <w:t xml:space="preserve"> (отрывок из поэмы 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>«Мороз, Красный нос»).</w:t>
            </w:r>
            <w:r w:rsidRPr="00C45C5E">
              <w:rPr>
                <w:rStyle w:val="111"/>
                <w:rFonts w:asciiTheme="majorBidi" w:hAnsiTheme="majorBidi" w:cstheme="majorBidi"/>
                <w:b w:val="0"/>
                <w:bCs w:val="0"/>
                <w:i w:val="0"/>
                <w:iCs w:val="0"/>
                <w:sz w:val="24"/>
                <w:szCs w:val="24"/>
              </w:rPr>
              <w:t xml:space="preserve"> Поэтический образ русской женщины.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1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«На Волге».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Картины природы. Раздумья поэта о судьбе народа. Вера в потенциальные силы народа, лучшую его судьбу. (Для вне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классного чтения.)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7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Эпитет (развитие представлений).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2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Иван Сергеевич Тургенев.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 (детство и начало литературной деятельности).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1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«Муму».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Реальная основа повести. Повествование о жизни в эпоху крепостного права. Духовные и нравственные качества Гера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сима: сила, достоинство, сострадание к окружающим, великодушие, трудолюбие. Немота главного героя — символ немого протеста кре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постного человека.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7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Портрет, пейзаж (развитие представле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 xml:space="preserve">ний). </w:t>
            </w:r>
            <w:r w:rsidRPr="00C45C5E">
              <w:rPr>
                <w:rFonts w:asciiTheme="majorBidi" w:hAnsiTheme="majorBidi" w:cstheme="majorBidi"/>
                <w:u w:val="none"/>
              </w:rPr>
              <w:lastRenderedPageBreak/>
              <w:t>Литературный герой (развитие представлений).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2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Афанасий Афанасьевич Фет.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поэте.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>
              <w:rPr>
                <w:rFonts w:asciiTheme="majorBidi" w:hAnsiTheme="majorBidi" w:cstheme="majorBidi"/>
                <w:u w:val="none"/>
              </w:rPr>
              <w:t>Стихотворения</w:t>
            </w:r>
            <w:r w:rsidRPr="00C45C5E">
              <w:rPr>
                <w:rStyle w:val="51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«Весенний дождь»</w:t>
            </w:r>
            <w:r>
              <w:rPr>
                <w:rStyle w:val="51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, «Шёпот, робкое дыханье…»</w:t>
            </w:r>
            <w:r w:rsidRPr="00C45C5E">
              <w:rPr>
                <w:rStyle w:val="51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—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радостная, яркая, полная движения картина весенней природы. Краски, звуки, запахи как во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площение красоты жизни.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2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Лев Николаевич Толстой.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 (детство, начало литературной деятельности).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1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«Кавказский пленник».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Бессмысленность и жестокость нацио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 xml:space="preserve">нальной вражды. Жилин и </w:t>
            </w:r>
            <w:proofErr w:type="spellStart"/>
            <w:r w:rsidRPr="00C45C5E">
              <w:rPr>
                <w:rFonts w:asciiTheme="majorBidi" w:hAnsiTheme="majorBidi" w:cstheme="majorBidi"/>
                <w:u w:val="none"/>
              </w:rPr>
              <w:t>Костылин</w:t>
            </w:r>
            <w:proofErr w:type="spellEnd"/>
            <w:r w:rsidRPr="00C45C5E">
              <w:rPr>
                <w:rFonts w:asciiTheme="majorBidi" w:hAnsiTheme="majorBidi" w:cstheme="majorBidi"/>
                <w:u w:val="none"/>
              </w:rPr>
              <w:t xml:space="preserve"> — два разных характера, две разные судьбы. Жилин и Дина. Душевная близость людей из враж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дующих лагерей. Утверждение гуманистических идеалов.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7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Сравнение (развитие понятия). Сюжет (начальное представление).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2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Антон Павлович Чехов.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 (детство и начало литературной деятельности).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1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«Хирургия» —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осмеяние глупости и невежества героев рассказа. Юмор ситуации. Речь персонажей как средство их характеристики.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7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Юмор (развитие представлений). Речевая характеристика персонажей (начальные представления). Речь героев как средство создания комической ситуации.</w:t>
            </w:r>
          </w:p>
          <w:p w:rsidR="00AC349A" w:rsidRPr="00C45C5E" w:rsidRDefault="00AC349A" w:rsidP="002E2B6B">
            <w:pPr>
              <w:pStyle w:val="90"/>
              <w:keepNext/>
              <w:keepLines/>
              <w:shd w:val="clear" w:color="auto" w:fill="auto"/>
              <w:spacing w:before="0" w:after="0" w:line="240" w:lineRule="auto"/>
              <w:ind w:firstLine="567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bookmarkStart w:id="7" w:name="bookmark29"/>
            <w:r w:rsidRPr="00C45C5E">
              <w:rPr>
                <w:rFonts w:asciiTheme="majorBidi" w:hAnsiTheme="majorBidi" w:cstheme="majorBidi"/>
                <w:sz w:val="24"/>
                <w:szCs w:val="24"/>
              </w:rPr>
              <w:t>Русские поэты XIX века о родине и родной природе</w:t>
            </w:r>
            <w:r w:rsidRPr="00C45C5E">
              <w:rPr>
                <w:rStyle w:val="91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(обзор)</w:t>
            </w:r>
            <w:bookmarkEnd w:id="7"/>
          </w:p>
          <w:p w:rsidR="00AC349A" w:rsidRPr="00C45C5E" w:rsidRDefault="00AC349A" w:rsidP="002E2B6B">
            <w:pPr>
              <w:pStyle w:val="110"/>
              <w:keepNext/>
              <w:keepLines/>
              <w:shd w:val="clear" w:color="auto" w:fill="auto"/>
              <w:spacing w:line="240" w:lineRule="auto"/>
              <w:ind w:firstLine="56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45C5E">
              <w:rPr>
                <w:rStyle w:val="112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>Ф. И. Тютчев.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«Зима недаром злится...», «Как весел грохот летних бурь...», «Есть в осени первоначальной...»;</w:t>
            </w:r>
            <w:r w:rsidRPr="00C45C5E">
              <w:rPr>
                <w:rStyle w:val="112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 xml:space="preserve"> А. Н. Пле</w:t>
            </w:r>
            <w:r w:rsidRPr="00C45C5E">
              <w:rPr>
                <w:rStyle w:val="112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softHyphen/>
              <w:t>щеев.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«Весна»</w:t>
            </w:r>
            <w:r w:rsidRPr="00C45C5E">
              <w:rPr>
                <w:rStyle w:val="111"/>
                <w:rFonts w:asciiTheme="majorBidi" w:hAnsiTheme="majorBidi" w:cstheme="majorBidi"/>
                <w:b w:val="0"/>
                <w:bCs w:val="0"/>
                <w:i w:val="0"/>
                <w:iCs w:val="0"/>
                <w:sz w:val="24"/>
                <w:szCs w:val="24"/>
              </w:rPr>
              <w:t xml:space="preserve"> (отрывок);</w:t>
            </w:r>
            <w:r w:rsidRPr="00C45C5E">
              <w:rPr>
                <w:rStyle w:val="112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 xml:space="preserve"> И. С. Никитин.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«Утро», «Зимняя ночь в деревне»</w:t>
            </w:r>
            <w:r w:rsidRPr="00C45C5E">
              <w:rPr>
                <w:rStyle w:val="111"/>
                <w:rFonts w:asciiTheme="majorBidi" w:hAnsiTheme="majorBidi" w:cstheme="majorBidi"/>
                <w:b w:val="0"/>
                <w:bCs w:val="0"/>
                <w:i w:val="0"/>
                <w:iCs w:val="0"/>
                <w:sz w:val="24"/>
                <w:szCs w:val="24"/>
              </w:rPr>
              <w:t xml:space="preserve"> (отрывок);</w:t>
            </w:r>
            <w:r w:rsidRPr="00C45C5E">
              <w:rPr>
                <w:rStyle w:val="112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 xml:space="preserve"> А. Н. Майков.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«Ласточки»;</w:t>
            </w:r>
            <w:r w:rsidRPr="00C45C5E">
              <w:rPr>
                <w:rStyle w:val="112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 xml:space="preserve"> И. З. Суриков. 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>«Зима»</w:t>
            </w:r>
            <w:r w:rsidRPr="00C45C5E">
              <w:rPr>
                <w:rStyle w:val="111"/>
                <w:rFonts w:asciiTheme="majorBidi" w:hAnsiTheme="majorBidi" w:cstheme="majorBidi"/>
                <w:b w:val="0"/>
                <w:bCs w:val="0"/>
                <w:i w:val="0"/>
                <w:iCs w:val="0"/>
                <w:sz w:val="24"/>
                <w:szCs w:val="24"/>
              </w:rPr>
              <w:t xml:space="preserve"> (отрывок);</w:t>
            </w:r>
            <w:r w:rsidRPr="00C45C5E">
              <w:rPr>
                <w:rStyle w:val="112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 xml:space="preserve"> А. В. Кольцов.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«В степи».</w:t>
            </w:r>
            <w:r w:rsidRPr="00C45C5E">
              <w:rPr>
                <w:rStyle w:val="111"/>
                <w:rFonts w:asciiTheme="majorBidi" w:hAnsiTheme="majorBidi" w:cstheme="majorBidi"/>
                <w:b w:val="0"/>
                <w:bCs w:val="0"/>
                <w:i w:val="0"/>
                <w:iCs w:val="0"/>
                <w:sz w:val="24"/>
                <w:szCs w:val="24"/>
              </w:rPr>
              <w:t xml:space="preserve"> Выразительное чтение наизусть стихотворений (по выбору учителя и учащихся).</w:t>
            </w:r>
          </w:p>
          <w:p w:rsidR="00AC349A" w:rsidRPr="00C45C5E" w:rsidRDefault="00AC349A" w:rsidP="002C0E68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</w:rPr>
            </w:pPr>
            <w:r w:rsidRPr="00C45C5E">
              <w:rPr>
                <w:rStyle w:val="1pt27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Стихотворный ритм как средство пере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дачи эмоционального состояния, настроения.</w:t>
            </w:r>
          </w:p>
        </w:tc>
      </w:tr>
      <w:tr w:rsidR="00AC349A" w:rsidRPr="00C45C5E" w:rsidTr="00AC349A">
        <w:trPr>
          <w:trHeight w:val="141"/>
        </w:trPr>
        <w:tc>
          <w:tcPr>
            <w:tcW w:w="2513" w:type="dxa"/>
          </w:tcPr>
          <w:p w:rsidR="00AC349A" w:rsidRPr="00C45C5E" w:rsidRDefault="00AC349A" w:rsidP="002E2B6B">
            <w:pPr>
              <w:pStyle w:val="70"/>
              <w:keepNext/>
              <w:keepLines/>
              <w:shd w:val="clear" w:color="auto" w:fill="auto"/>
              <w:spacing w:before="0" w:after="0" w:line="240" w:lineRule="auto"/>
              <w:ind w:firstLine="567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bookmarkStart w:id="8" w:name="bookmark30"/>
            <w:r>
              <w:rPr>
                <w:rFonts w:asciiTheme="majorBidi" w:hAnsiTheme="majorBidi" w:cstheme="majorBidi"/>
                <w:b/>
                <w:sz w:val="24"/>
                <w:szCs w:val="24"/>
              </w:rPr>
              <w:lastRenderedPageBreak/>
              <w:t xml:space="preserve">Из литературы </w:t>
            </w:r>
            <w: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XX</w:t>
            </w:r>
            <w:r w:rsidRPr="00C45C5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века</w:t>
            </w:r>
            <w:bookmarkEnd w:id="8"/>
          </w:p>
        </w:tc>
        <w:tc>
          <w:tcPr>
            <w:tcW w:w="7715" w:type="dxa"/>
          </w:tcPr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0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Иван Алексеевич Бунин.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 (детство и начало литературной деятельности).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9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«Косцы».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Восприятие </w:t>
            </w:r>
            <w:proofErr w:type="gramStart"/>
            <w:r w:rsidRPr="00C45C5E">
              <w:rPr>
                <w:rFonts w:asciiTheme="majorBidi" w:hAnsiTheme="majorBidi" w:cstheme="majorBidi"/>
                <w:u w:val="none"/>
              </w:rPr>
              <w:t>прекрасного</w:t>
            </w:r>
            <w:proofErr w:type="gramEnd"/>
            <w:r w:rsidRPr="00C45C5E">
              <w:rPr>
                <w:rFonts w:asciiTheme="majorBidi" w:hAnsiTheme="majorBidi" w:cstheme="majorBidi"/>
                <w:u w:val="none"/>
              </w:rPr>
              <w:t xml:space="preserve">. </w:t>
            </w:r>
            <w:proofErr w:type="gramStart"/>
            <w:r w:rsidRPr="00C45C5E">
              <w:rPr>
                <w:rFonts w:asciiTheme="majorBidi" w:hAnsiTheme="majorBidi" w:cstheme="majorBidi"/>
                <w:u w:val="none"/>
              </w:rPr>
              <w:t>Эстетическое</w:t>
            </w:r>
            <w:proofErr w:type="gramEnd"/>
            <w:r w:rsidRPr="00C45C5E">
              <w:rPr>
                <w:rFonts w:asciiTheme="majorBidi" w:hAnsiTheme="majorBidi" w:cstheme="majorBidi"/>
                <w:u w:val="none"/>
              </w:rPr>
              <w:t xml:space="preserve"> и этическое в рассказе. Кровное родство героев с бескрайними просторами Рус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ской земли, душевным складом песен и сказок, связанных между со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бой видимыми и тайными силами. Рассказ «Косцы» как поэтическое воспоминание о Родине. Рассказ</w:t>
            </w:r>
            <w:r w:rsidRPr="00C45C5E">
              <w:rPr>
                <w:rStyle w:val="49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«Подснежник».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(Для внеклассно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го чтения.) Тема исторического прошлого России. Праздники и буд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ни в жизни главного героя.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0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Владимир </w:t>
            </w:r>
            <w:proofErr w:type="spellStart"/>
            <w:r w:rsidRPr="00C45C5E">
              <w:rPr>
                <w:rStyle w:val="50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Галактионович</w:t>
            </w:r>
            <w:proofErr w:type="spellEnd"/>
            <w:r w:rsidRPr="00C45C5E">
              <w:rPr>
                <w:rStyle w:val="50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Короленко.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 (детство и начало литературной деятельности).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9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«В дурном обществе».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Жизнь детей из богатой и бедной се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мей. Их общение. Доброта и сострадание героев повести. Образ се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 xml:space="preserve">рого, сонного города. Равнодушие окружающих людей к беднякам. Вася, Валек, Маруся, </w:t>
            </w:r>
            <w:proofErr w:type="spellStart"/>
            <w:r w:rsidRPr="00C45C5E">
              <w:rPr>
                <w:rFonts w:asciiTheme="majorBidi" w:hAnsiTheme="majorBidi" w:cstheme="majorBidi"/>
                <w:u w:val="none"/>
              </w:rPr>
              <w:t>Тыбурций</w:t>
            </w:r>
            <w:proofErr w:type="spellEnd"/>
            <w:r w:rsidRPr="00C45C5E">
              <w:rPr>
                <w:rFonts w:asciiTheme="majorBidi" w:hAnsiTheme="majorBidi" w:cstheme="majorBidi"/>
                <w:u w:val="none"/>
              </w:rPr>
              <w:t>. Отец и сын. Размышления героев. «Дурное общество» и «дурные дела». Взаимопонимание — основа отношений в семье.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6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Портрет (развитие представлений). Ком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позиция литературного произведения (начальные понятия).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0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Сергей Александрович Есенин.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поэте (детство, юность, начало творческого пути).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>Стихотворения</w:t>
            </w:r>
            <w:r w:rsidRPr="00C45C5E">
              <w:rPr>
                <w:rStyle w:val="49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«Я покинул родимый дом... »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и</w:t>
            </w:r>
            <w:r w:rsidRPr="00C45C5E">
              <w:rPr>
                <w:rStyle w:val="49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«Низкий дом с голубыми ставнями... »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— поэтизация картин малой родины как исток художественного образа России. Особенности поэтическо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 xml:space="preserve">го языка С. А. </w:t>
            </w:r>
            <w:r w:rsidRPr="00C45C5E">
              <w:rPr>
                <w:rFonts w:asciiTheme="majorBidi" w:hAnsiTheme="majorBidi" w:cstheme="majorBidi"/>
                <w:u w:val="none"/>
              </w:rPr>
              <w:lastRenderedPageBreak/>
              <w:t>Есенина.</w:t>
            </w:r>
          </w:p>
          <w:p w:rsidR="00AC349A" w:rsidRPr="00C45C5E" w:rsidRDefault="00AC349A" w:rsidP="002E2B6B">
            <w:pPr>
              <w:pStyle w:val="730"/>
              <w:keepNext/>
              <w:keepLines/>
              <w:shd w:val="clear" w:color="auto" w:fill="auto"/>
              <w:spacing w:before="0" w:after="0" w:line="240" w:lineRule="auto"/>
              <w:ind w:firstLine="567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bookmarkStart w:id="9" w:name="bookmark31"/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Русская литературная сказка </w:t>
            </w:r>
            <w:r w:rsidRPr="00C45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XX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века</w:t>
            </w:r>
            <w:r w:rsidRPr="00C45C5E">
              <w:rPr>
                <w:rStyle w:val="731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(обзор)</w:t>
            </w:r>
            <w:bookmarkEnd w:id="9"/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0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Павел Петрович Бажов.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 (детство и начало литературной деятельности).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9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«Медной горы Хозяйка».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Реальность и фантастика в сказе. Честность, добросовестность, трудолюбие и талант главного героя. Стремление к совершенному мастерству. Тайны мастерства. Свое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образие языка, интонации сказа.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6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Сказ как жанр литературы (начальные представления). Сказ и сказка (общее и различное).</w:t>
            </w:r>
          </w:p>
          <w:p w:rsidR="00AC349A" w:rsidRPr="00C45C5E" w:rsidRDefault="00AC349A" w:rsidP="002E2B6B">
            <w:pPr>
              <w:pStyle w:val="120"/>
              <w:keepNext/>
              <w:keepLines/>
              <w:shd w:val="clear" w:color="auto" w:fill="auto"/>
              <w:spacing w:line="240" w:lineRule="auto"/>
              <w:ind w:firstLine="56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45C5E">
              <w:rPr>
                <w:rFonts w:asciiTheme="majorBidi" w:hAnsiTheme="majorBidi" w:cstheme="majorBidi"/>
                <w:sz w:val="24"/>
                <w:szCs w:val="24"/>
              </w:rPr>
              <w:t>Константин Георгиевич Паустовский.</w:t>
            </w:r>
            <w:r w:rsidRPr="00C45C5E">
              <w:rPr>
                <w:rStyle w:val="121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Краткий рассказ о писа</w:t>
            </w:r>
            <w:r w:rsidRPr="00C45C5E">
              <w:rPr>
                <w:rStyle w:val="121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softHyphen/>
              <w:t>теле.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9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«Тёплый хлеб», «Заячьи лапы».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Доброта и сострадание, ре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альное и фантастическое в сказках Паустовского.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0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Самуил Яковлевич Маршак.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писателе. Сказки С. Я. Маршака.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9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«Двенадцать месяцев»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— пьеса-сказка. Положительные и от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рицательные герои. Победа добра над злом — традиция русских на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родных сказок. Художественные особенности пьесы-сказки.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6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Развитие жанра литературной сказки в </w:t>
            </w:r>
            <w:r w:rsidRPr="00C45C5E">
              <w:rPr>
                <w:rFonts w:asciiTheme="majorBidi" w:hAnsiTheme="majorBidi" w:cstheme="majorBidi"/>
                <w:u w:val="none"/>
                <w:lang w:val="en-US"/>
              </w:rPr>
              <w:t>XX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веке. Драма как род литературы (начальные представления). Пьеса-сказка.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0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Андрей Платонович Платонов.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 (дет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ство, начало литературной деятельности).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9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«Никита».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Быль и фантастика. Главный герой рассказа, един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ство героя с природой, одухотворение природы в его воображении — жизнь как борьба добра и зла, смена радости и грусти, страдания и счастья. Оптимистическое восприятие окружающего мира.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5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Фантастика в литературном произведе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нии (развитие представлений).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8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Виктор Петрович Астафьев.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 (детство, начало литературной деятельности).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7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</w:t>
            </w:r>
            <w:proofErr w:type="spellStart"/>
            <w:r w:rsidRPr="00C45C5E">
              <w:rPr>
                <w:rStyle w:val="47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Васюткино</w:t>
            </w:r>
            <w:proofErr w:type="spellEnd"/>
            <w:r w:rsidRPr="00C45C5E">
              <w:rPr>
                <w:rStyle w:val="47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озеро».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Бесстрашие, терпение, любовь к приро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де и её понимание, находчивость в экстремальных обстоятельствах. Поведение героя в лесу. Основные черты характера героя. «Откры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 xml:space="preserve">тие» </w:t>
            </w:r>
            <w:proofErr w:type="spellStart"/>
            <w:r w:rsidRPr="00C45C5E">
              <w:rPr>
                <w:rFonts w:asciiTheme="majorBidi" w:hAnsiTheme="majorBidi" w:cstheme="majorBidi"/>
                <w:u w:val="none"/>
              </w:rPr>
              <w:t>Васюткой</w:t>
            </w:r>
            <w:proofErr w:type="spellEnd"/>
            <w:r w:rsidRPr="00C45C5E">
              <w:rPr>
                <w:rFonts w:asciiTheme="majorBidi" w:hAnsiTheme="majorBidi" w:cstheme="majorBidi"/>
                <w:u w:val="none"/>
              </w:rPr>
              <w:t xml:space="preserve"> нового озера. Становление характера юного героя че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рез испытания, преодоление сложных жизненных ситуаций.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5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Автобиографичность литературного про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изведения (начальные представления).</w:t>
            </w:r>
          </w:p>
          <w:p w:rsidR="00AC349A" w:rsidRPr="00C45C5E" w:rsidRDefault="00AC349A" w:rsidP="002E2B6B">
            <w:pPr>
              <w:pStyle w:val="90"/>
              <w:keepNext/>
              <w:keepLines/>
              <w:shd w:val="clear" w:color="auto" w:fill="auto"/>
              <w:spacing w:before="0" w:after="0" w:line="240" w:lineRule="auto"/>
              <w:ind w:firstLine="567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bookmarkStart w:id="10" w:name="bookmark32"/>
            <w:r w:rsidRPr="00C45C5E">
              <w:rPr>
                <w:rFonts w:asciiTheme="majorBidi" w:hAnsiTheme="majorBidi" w:cstheme="majorBidi"/>
                <w:sz w:val="24"/>
                <w:szCs w:val="24"/>
              </w:rPr>
              <w:t>«Ради жизни на Земле...»</w:t>
            </w:r>
            <w:bookmarkEnd w:id="10"/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>Стихотворные произведения о войне. Патриотические подвиги в годы Великой Отечественной войны.</w:t>
            </w:r>
          </w:p>
          <w:p w:rsidR="00AC349A" w:rsidRPr="00C45C5E" w:rsidRDefault="00AC349A" w:rsidP="002E2B6B">
            <w:pPr>
              <w:pStyle w:val="83"/>
              <w:keepNext/>
              <w:keepLines/>
              <w:shd w:val="clear" w:color="auto" w:fill="auto"/>
              <w:spacing w:line="240" w:lineRule="auto"/>
              <w:ind w:firstLine="56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bookmarkStart w:id="11" w:name="bookmark33"/>
            <w:r w:rsidRPr="00C45C5E">
              <w:rPr>
                <w:rStyle w:val="84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>К. М. Симонов.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«Майор привёз мальчишку на лафете...»; </w:t>
            </w:r>
            <w:r w:rsidRPr="00C45C5E">
              <w:rPr>
                <w:rStyle w:val="84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>А. Т. Твардовский.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«Рассказ танкиста».</w:t>
            </w:r>
            <w:bookmarkEnd w:id="11"/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>Война и дети — обострённо трагическая и героическая тема про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изведений о Великой Отечественной войне.</w:t>
            </w:r>
          </w:p>
          <w:p w:rsidR="00AC349A" w:rsidRPr="00C45C5E" w:rsidRDefault="00AC349A" w:rsidP="002E2B6B">
            <w:pPr>
              <w:pStyle w:val="90"/>
              <w:keepNext/>
              <w:keepLines/>
              <w:shd w:val="clear" w:color="auto" w:fill="auto"/>
              <w:spacing w:before="0" w:after="0" w:line="240" w:lineRule="auto"/>
              <w:ind w:firstLine="567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bookmarkStart w:id="12" w:name="bookmark34"/>
            <w:r w:rsidRPr="00C45C5E">
              <w:rPr>
                <w:rFonts w:asciiTheme="majorBidi" w:hAnsiTheme="majorBidi" w:cstheme="majorBidi"/>
                <w:sz w:val="24"/>
                <w:szCs w:val="24"/>
              </w:rPr>
              <w:t>Произведения о родине, родной природе</w:t>
            </w:r>
            <w:bookmarkEnd w:id="12"/>
          </w:p>
          <w:p w:rsidR="00AC349A" w:rsidRPr="00C45C5E" w:rsidRDefault="00AC349A" w:rsidP="002E2B6B">
            <w:pPr>
              <w:pStyle w:val="83"/>
              <w:keepNext/>
              <w:keepLines/>
              <w:shd w:val="clear" w:color="auto" w:fill="auto"/>
              <w:spacing w:line="240" w:lineRule="auto"/>
              <w:ind w:firstLine="56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bookmarkStart w:id="13" w:name="bookmark35"/>
            <w:r w:rsidRPr="00C45C5E">
              <w:rPr>
                <w:rStyle w:val="84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>И. Бунин.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«Помню — долгий зимний вечер...»;</w:t>
            </w:r>
            <w:r w:rsidRPr="00C45C5E">
              <w:rPr>
                <w:rStyle w:val="84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 xml:space="preserve"> А. Про</w:t>
            </w:r>
            <w:r w:rsidRPr="00C45C5E">
              <w:rPr>
                <w:rStyle w:val="84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softHyphen/>
              <w:t>кофьев.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«Алёнушка»;</w:t>
            </w:r>
            <w:r w:rsidRPr="00C45C5E">
              <w:rPr>
                <w:rStyle w:val="84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 xml:space="preserve"> Д. </w:t>
            </w:r>
            <w:proofErr w:type="spellStart"/>
            <w:r w:rsidRPr="00C45C5E">
              <w:rPr>
                <w:rStyle w:val="84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>Кедрин</w:t>
            </w:r>
            <w:proofErr w:type="spellEnd"/>
            <w:r w:rsidRPr="00C45C5E">
              <w:rPr>
                <w:rStyle w:val="84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>.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«Алёнушка»;</w:t>
            </w:r>
            <w:r w:rsidRPr="00C45C5E">
              <w:rPr>
                <w:rStyle w:val="84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 xml:space="preserve"> Н. Рубцов.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«Род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softHyphen/>
              <w:t>ная деревня»;</w:t>
            </w:r>
            <w:r w:rsidRPr="00C45C5E">
              <w:rPr>
                <w:rStyle w:val="84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 xml:space="preserve"> Дон-</w:t>
            </w:r>
            <w:proofErr w:type="spellStart"/>
            <w:r w:rsidRPr="00C45C5E">
              <w:rPr>
                <w:rStyle w:val="84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>Аминадо</w:t>
            </w:r>
            <w:proofErr w:type="spellEnd"/>
            <w:r w:rsidRPr="00C45C5E">
              <w:rPr>
                <w:rStyle w:val="84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>.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«Города и годы».</w:t>
            </w:r>
            <w:bookmarkEnd w:id="13"/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>Стихотворные лирические произведения о родине, родной при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роде как выражение поэтического восприятия окружающего мира и осмысление собственного мироощущения, настроения. Конкрет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 xml:space="preserve">ные </w:t>
            </w:r>
            <w:r w:rsidRPr="00C45C5E">
              <w:rPr>
                <w:rFonts w:asciiTheme="majorBidi" w:hAnsiTheme="majorBidi" w:cstheme="majorBidi"/>
                <w:u w:val="none"/>
              </w:rPr>
              <w:lastRenderedPageBreak/>
              <w:t>пейзажные зарисовки и обобщённый образ России. Сближение образов волшебных сказок и русской природы в лирических стихо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творениях.</w:t>
            </w:r>
          </w:p>
          <w:p w:rsidR="00AC349A" w:rsidRPr="00C45C5E" w:rsidRDefault="00AC349A" w:rsidP="002E2B6B">
            <w:pPr>
              <w:pStyle w:val="90"/>
              <w:keepNext/>
              <w:keepLines/>
              <w:shd w:val="clear" w:color="auto" w:fill="auto"/>
              <w:spacing w:before="0" w:after="0" w:line="240" w:lineRule="auto"/>
              <w:ind w:firstLine="567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bookmarkStart w:id="14" w:name="bookmark36"/>
            <w:r w:rsidRPr="00C45C5E">
              <w:rPr>
                <w:rFonts w:asciiTheme="majorBidi" w:hAnsiTheme="majorBidi" w:cstheme="majorBidi"/>
                <w:sz w:val="24"/>
                <w:szCs w:val="24"/>
              </w:rPr>
              <w:t>Писатели улыбаются</w:t>
            </w:r>
            <w:bookmarkEnd w:id="14"/>
          </w:p>
          <w:p w:rsidR="00AC349A" w:rsidRPr="00C45C5E" w:rsidRDefault="00AC349A" w:rsidP="002E2B6B">
            <w:pPr>
              <w:pStyle w:val="83"/>
              <w:keepNext/>
              <w:keepLines/>
              <w:shd w:val="clear" w:color="auto" w:fill="auto"/>
              <w:spacing w:line="240" w:lineRule="auto"/>
              <w:ind w:firstLine="56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bookmarkStart w:id="15" w:name="bookmark37"/>
            <w:r w:rsidRPr="00C45C5E">
              <w:rPr>
                <w:rStyle w:val="84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>Саша Чёрный.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«Кавказский пленник», «Игорь-Робинзон».</w:t>
            </w:r>
            <w:bookmarkEnd w:id="15"/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>Образы и сюжеты литературной классики как темы произведений для детей.</w:t>
            </w:r>
          </w:p>
          <w:p w:rsidR="00AC349A" w:rsidRPr="00C45C5E" w:rsidRDefault="00AC349A" w:rsidP="002C0E68">
            <w:pPr>
              <w:pStyle w:val="af2"/>
              <w:keepNext/>
              <w:keepLines/>
              <w:ind w:firstLine="567"/>
              <w:contextualSpacing/>
              <w:jc w:val="both"/>
              <w:rPr>
                <w:rStyle w:val="71"/>
                <w:rFonts w:asciiTheme="majorBidi" w:hAnsiTheme="majorBidi" w:cstheme="majorBidi"/>
                <w:sz w:val="24"/>
                <w:szCs w:val="24"/>
              </w:rPr>
            </w:pPr>
            <w:r w:rsidRPr="00C45C5E">
              <w:rPr>
                <w:rStyle w:val="1pt25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Юмор (развитие понятия).</w:t>
            </w:r>
          </w:p>
        </w:tc>
      </w:tr>
      <w:tr w:rsidR="00AC349A" w:rsidRPr="00C45C5E" w:rsidTr="00AC349A">
        <w:trPr>
          <w:trHeight w:val="10785"/>
        </w:trPr>
        <w:tc>
          <w:tcPr>
            <w:tcW w:w="2513" w:type="dxa"/>
          </w:tcPr>
          <w:p w:rsidR="00AC349A" w:rsidRPr="00C45C5E" w:rsidRDefault="00AC349A" w:rsidP="002E2B6B">
            <w:pPr>
              <w:pStyle w:val="70"/>
              <w:keepNext/>
              <w:keepLines/>
              <w:shd w:val="clear" w:color="auto" w:fill="auto"/>
              <w:spacing w:before="0" w:after="0" w:line="240" w:lineRule="auto"/>
              <w:ind w:firstLine="567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bookmarkStart w:id="16" w:name="bookmark38"/>
            <w:r w:rsidRPr="00C45C5E">
              <w:rPr>
                <w:rFonts w:asciiTheme="majorBidi" w:hAnsiTheme="majorBidi" w:cstheme="majorBidi"/>
                <w:b/>
                <w:sz w:val="24"/>
                <w:szCs w:val="24"/>
              </w:rPr>
              <w:lastRenderedPageBreak/>
              <w:t>Из зарубежной литературы</w:t>
            </w:r>
            <w:bookmarkEnd w:id="16"/>
          </w:p>
        </w:tc>
        <w:tc>
          <w:tcPr>
            <w:tcW w:w="7715" w:type="dxa"/>
          </w:tcPr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8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Роберт Льюис Стивенсон.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7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«Вересковый мёд».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Подвиг героя во имя сохранения традиций предков.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5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Баллада (развитие представлений).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8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Даниель Дефо.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писателе.</w:t>
            </w:r>
          </w:p>
          <w:p w:rsidR="00AC349A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7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«Робинзон Крузо».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Жизнь и необычайные приключения Ро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бинзона Крузо, характер героя (смелость, мужество, находчивость, несгибаемость перед жизненными обстоятельствами). Гимн неисчер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паемым возможностям человека. Робинзонада в литературе и кино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искусстве.</w:t>
            </w:r>
          </w:p>
          <w:p w:rsidR="00AC349A" w:rsidRPr="009412D8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D67BFA">
              <w:rPr>
                <w:rFonts w:asciiTheme="majorBidi" w:hAnsiTheme="majorBidi" w:cstheme="majorBidi"/>
                <w:b/>
                <w:bCs/>
                <w:u w:val="none"/>
              </w:rPr>
              <w:t>Шарль Перро</w:t>
            </w:r>
            <w:r>
              <w:rPr>
                <w:rFonts w:asciiTheme="majorBidi" w:hAnsiTheme="majorBidi" w:cstheme="majorBidi"/>
                <w:b/>
                <w:bCs/>
                <w:u w:val="none"/>
              </w:rPr>
              <w:t>.</w:t>
            </w:r>
            <w:r w:rsidRPr="00D67BFA">
              <w:rPr>
                <w:rFonts w:asciiTheme="majorBidi" w:hAnsiTheme="majorBidi" w:cstheme="majorBidi"/>
                <w:b/>
                <w:bCs/>
                <w:u w:val="none"/>
              </w:rPr>
              <w:t xml:space="preserve"> «Золушка»</w:t>
            </w:r>
            <w:r>
              <w:rPr>
                <w:rFonts w:asciiTheme="majorBidi" w:hAnsiTheme="majorBidi" w:cstheme="majorBidi"/>
                <w:b/>
                <w:bCs/>
                <w:u w:val="none"/>
              </w:rPr>
              <w:t xml:space="preserve">. </w:t>
            </w:r>
            <w:r w:rsidRPr="009412D8">
              <w:rPr>
                <w:rFonts w:asciiTheme="majorBidi" w:hAnsiTheme="majorBidi" w:cstheme="majorBidi"/>
                <w:u w:val="none"/>
              </w:rPr>
              <w:t>Победа добра над злом.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proofErr w:type="spellStart"/>
            <w:r w:rsidRPr="00C45C5E">
              <w:rPr>
                <w:rStyle w:val="48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Ханс</w:t>
            </w:r>
            <w:proofErr w:type="spellEnd"/>
            <w:r w:rsidRPr="00C45C5E">
              <w:rPr>
                <w:rStyle w:val="48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</w:t>
            </w:r>
            <w:proofErr w:type="spellStart"/>
            <w:r w:rsidRPr="00C45C5E">
              <w:rPr>
                <w:rStyle w:val="48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Кристиан</w:t>
            </w:r>
            <w:proofErr w:type="spellEnd"/>
            <w:r w:rsidRPr="00C45C5E">
              <w:rPr>
                <w:rStyle w:val="48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Андерсен.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«Снежная королева».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Символический смысл фантастических образов и художественных деталей в сказке Андерсена. Кай и Герда. Мужественное сердце Герды. Поиски Кая. Помощники Герды (цве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ты, ворон, олень, Маленькая разбойница и др.). Снежная королева и Герда — противопоставление красоты внутренней и внешней. Победа добра, любви и дружбы.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4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Художественная деталь (начальные представления).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5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Жорж Санд.</w:t>
            </w:r>
            <w:r w:rsidRPr="00C45C5E">
              <w:rPr>
                <w:rStyle w:val="4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«О чём говорят цветы».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(Для внеклассного чте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 xml:space="preserve">ния.) Спор героев о </w:t>
            </w:r>
            <w:proofErr w:type="gramStart"/>
            <w:r w:rsidRPr="00C45C5E">
              <w:rPr>
                <w:rFonts w:asciiTheme="majorBidi" w:hAnsiTheme="majorBidi" w:cstheme="majorBidi"/>
                <w:u w:val="none"/>
              </w:rPr>
              <w:t>прекрасном</w:t>
            </w:r>
            <w:proofErr w:type="gramEnd"/>
            <w:r w:rsidRPr="00C45C5E">
              <w:rPr>
                <w:rFonts w:asciiTheme="majorBidi" w:hAnsiTheme="majorBidi" w:cstheme="majorBidi"/>
                <w:u w:val="none"/>
              </w:rPr>
              <w:t>. Речевая характеристика персонажей.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4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Аллегория (иносказание) в повествова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тельной литературе.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5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Марк Твен.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«Приключения Тома </w:t>
            </w:r>
            <w:proofErr w:type="spellStart"/>
            <w:r w:rsidRPr="00C45C5E">
              <w:rPr>
                <w:rStyle w:val="4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Сойера</w:t>
            </w:r>
            <w:proofErr w:type="spellEnd"/>
            <w:r w:rsidRPr="00C45C5E">
              <w:rPr>
                <w:rStyle w:val="4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Том и Гек. Дружба мальчиков. Игры, забавы, находчивость, предприимчивость. Черты характера То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ма, раскрывшиеся в отношениях с друзьями. Том и Бекки, их дружба. Внутренний мир героев М. Твена. Причудливое сочетание реальных жизненных проблем и игровых приключенческих ситуаций.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>Изобретательность в играх — умение сделать окружающий мир интересным.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5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Джек Лондон.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писателе.</w:t>
            </w:r>
          </w:p>
          <w:p w:rsidR="00AC349A" w:rsidRPr="00C45C5E" w:rsidRDefault="00AC349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Style w:val="71"/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shd w:val="clear" w:color="auto" w:fill="auto"/>
              </w:rPr>
            </w:pPr>
            <w:r w:rsidRPr="00C45C5E">
              <w:rPr>
                <w:rStyle w:val="4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«Сказание о </w:t>
            </w:r>
            <w:proofErr w:type="spellStart"/>
            <w:r w:rsidRPr="00C45C5E">
              <w:rPr>
                <w:rStyle w:val="4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Кише</w:t>
            </w:r>
            <w:proofErr w:type="spellEnd"/>
            <w:r w:rsidRPr="00C45C5E">
              <w:rPr>
                <w:rStyle w:val="4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»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— сказание о взрослении подростка, вы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нужденного добывать пищу, заботиться о старших. Уважение взрос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лых. Характер мальчика — смелость, мужество, изобретательность, смекалка, чувство собственного достоинства — опора в труднейших жизненных обстоятельствах. Мастерство писателя в поэтическом изо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бражении жизни северного народа.</w:t>
            </w:r>
          </w:p>
        </w:tc>
      </w:tr>
    </w:tbl>
    <w:p w:rsidR="00D241DA" w:rsidRPr="00C45C5E" w:rsidRDefault="00D241DA" w:rsidP="002611F2">
      <w:pPr>
        <w:pStyle w:val="70"/>
        <w:keepNext/>
        <w:keepLines/>
        <w:shd w:val="clear" w:color="auto" w:fill="auto"/>
        <w:spacing w:before="0" w:after="0" w:line="240" w:lineRule="auto"/>
        <w:contextualSpacing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D241DA" w:rsidRPr="00C45C5E" w:rsidRDefault="002611F2" w:rsidP="002611F2">
      <w:pPr>
        <w:pStyle w:val="70"/>
        <w:keepNext/>
        <w:keepLines/>
        <w:shd w:val="clear" w:color="auto" w:fill="auto"/>
        <w:spacing w:before="0" w:after="0" w:line="240" w:lineRule="auto"/>
        <w:ind w:firstLine="567"/>
        <w:contextualSpacing/>
        <w:jc w:val="both"/>
        <w:rPr>
          <w:rFonts w:asciiTheme="majorBidi" w:hAnsiTheme="majorBidi" w:cstheme="majorBidi"/>
          <w:b/>
          <w:sz w:val="24"/>
          <w:szCs w:val="24"/>
        </w:rPr>
      </w:pPr>
      <w:r w:rsidRPr="00C45C5E"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:rsidR="00D241DA" w:rsidRPr="00C45C5E" w:rsidRDefault="002611F2" w:rsidP="00D241DA">
      <w:pPr>
        <w:pStyle w:val="af2"/>
        <w:keepNext/>
        <w:keepLines/>
        <w:ind w:firstLine="567"/>
        <w:contextualSpacing/>
        <w:jc w:val="both"/>
        <w:rPr>
          <w:rFonts w:asciiTheme="majorBidi" w:hAnsiTheme="majorBidi" w:cstheme="majorBidi"/>
          <w:u w:val="none"/>
        </w:rPr>
      </w:pPr>
      <w:r w:rsidRPr="00C45C5E">
        <w:rPr>
          <w:rStyle w:val="55"/>
          <w:rFonts w:asciiTheme="majorBidi" w:eastAsiaTheme="minorHAnsi" w:hAnsiTheme="majorBidi" w:cstheme="majorBidi"/>
          <w:sz w:val="24"/>
          <w:szCs w:val="24"/>
          <w:u w:val="none"/>
        </w:rPr>
        <w:t xml:space="preserve"> </w:t>
      </w:r>
    </w:p>
    <w:p w:rsidR="00A64D5B" w:rsidRPr="00C45C5E" w:rsidRDefault="00A64D5B" w:rsidP="002E2B6B">
      <w:pPr>
        <w:pStyle w:val="ab"/>
        <w:shd w:val="clear" w:color="auto" w:fill="FFFFFF"/>
        <w:tabs>
          <w:tab w:val="left" w:pos="0"/>
          <w:tab w:val="left" w:pos="851"/>
        </w:tabs>
        <w:spacing w:after="0" w:line="240" w:lineRule="auto"/>
        <w:ind w:left="567"/>
        <w:jc w:val="both"/>
        <w:rPr>
          <w:rStyle w:val="c1"/>
          <w:rFonts w:asciiTheme="majorBidi" w:hAnsiTheme="majorBidi" w:cstheme="majorBidi"/>
          <w:color w:val="000000"/>
          <w:sz w:val="24"/>
          <w:szCs w:val="24"/>
        </w:rPr>
      </w:pPr>
    </w:p>
    <w:p w:rsidR="006F50B4" w:rsidRPr="00C45C5E" w:rsidRDefault="00CF1760" w:rsidP="00C45C5E">
      <w:pPr>
        <w:pStyle w:val="af3"/>
        <w:tabs>
          <w:tab w:val="left" w:pos="851"/>
        </w:tabs>
        <w:ind w:left="567"/>
        <w:contextualSpacing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6F50B4" w:rsidRPr="00C45C5E" w:rsidRDefault="006F50B4" w:rsidP="00851DBE">
      <w:pPr>
        <w:keepNext/>
        <w:keepLines/>
        <w:ind w:firstLine="567"/>
        <w:contextualSpacing/>
        <w:jc w:val="both"/>
        <w:rPr>
          <w:rFonts w:asciiTheme="majorBidi" w:hAnsiTheme="majorBidi" w:cstheme="majorBidi"/>
          <w:b/>
        </w:rPr>
      </w:pPr>
    </w:p>
    <w:sectPr w:rsidR="006F50B4" w:rsidRPr="00C45C5E" w:rsidSect="00A530EC"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B31" w:rsidRDefault="00895B31" w:rsidP="00C061D9">
      <w:r>
        <w:separator/>
      </w:r>
    </w:p>
  </w:endnote>
  <w:endnote w:type="continuationSeparator" w:id="0">
    <w:p w:rsidR="00895B31" w:rsidRDefault="00895B31" w:rsidP="00C06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11092"/>
      <w:docPartObj>
        <w:docPartGallery w:val="Page Numbers (Bottom of Page)"/>
        <w:docPartUnique/>
      </w:docPartObj>
    </w:sdtPr>
    <w:sdtEndPr/>
    <w:sdtContent>
      <w:p w:rsidR="00555F55" w:rsidRDefault="00555F55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349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B31" w:rsidRDefault="00895B31" w:rsidP="00C061D9">
      <w:r>
        <w:separator/>
      </w:r>
    </w:p>
  </w:footnote>
  <w:footnote w:type="continuationSeparator" w:id="0">
    <w:p w:rsidR="00895B31" w:rsidRDefault="00895B31" w:rsidP="00C06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>
    <w:nsid w:val="00000007"/>
    <w:multiLevelType w:val="multilevel"/>
    <w:tmpl w:val="00000006"/>
    <w:lvl w:ilvl="0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6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7">
    <w:nsid w:val="00000011"/>
    <w:multiLevelType w:val="multilevel"/>
    <w:tmpl w:val="0000001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8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9">
    <w:nsid w:val="00000015"/>
    <w:multiLevelType w:val="multilevel"/>
    <w:tmpl w:val="0000001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2">
    <w:nsid w:val="039B036C"/>
    <w:multiLevelType w:val="hybridMultilevel"/>
    <w:tmpl w:val="3BE411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6E320F"/>
    <w:multiLevelType w:val="hybridMultilevel"/>
    <w:tmpl w:val="FBA0AD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EE5D68"/>
    <w:multiLevelType w:val="hybridMultilevel"/>
    <w:tmpl w:val="5120A096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B57BCB"/>
    <w:multiLevelType w:val="hybridMultilevel"/>
    <w:tmpl w:val="3EACA4A0"/>
    <w:lvl w:ilvl="0" w:tplc="3082527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2C2819"/>
    <w:multiLevelType w:val="hybridMultilevel"/>
    <w:tmpl w:val="0C0EB0C0"/>
    <w:lvl w:ilvl="0" w:tplc="D6CA8D4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A0219AA"/>
    <w:multiLevelType w:val="hybridMultilevel"/>
    <w:tmpl w:val="6436E4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104124"/>
    <w:multiLevelType w:val="hybridMultilevel"/>
    <w:tmpl w:val="AD007B22"/>
    <w:lvl w:ilvl="0" w:tplc="D6CA8D4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61DA6E28">
      <w:numFmt w:val="bullet"/>
      <w:lvlText w:val="•"/>
      <w:lvlJc w:val="left"/>
      <w:pPr>
        <w:ind w:left="1799" w:hanging="435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51FE3CB1"/>
    <w:multiLevelType w:val="multilevel"/>
    <w:tmpl w:val="DC1481B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0">
    <w:nsid w:val="5EB47541"/>
    <w:multiLevelType w:val="multilevel"/>
    <w:tmpl w:val="2ADC939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1147BB3"/>
    <w:multiLevelType w:val="hybridMultilevel"/>
    <w:tmpl w:val="A41EC2AE"/>
    <w:lvl w:ilvl="0" w:tplc="72F6D1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BA710A8"/>
    <w:multiLevelType w:val="hybridMultilevel"/>
    <w:tmpl w:val="73F2AA2E"/>
    <w:lvl w:ilvl="0" w:tplc="25C2DDEE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22"/>
  </w:num>
  <w:num w:numId="3">
    <w:abstractNumId w:val="20"/>
  </w:num>
  <w:num w:numId="4">
    <w:abstractNumId w:val="16"/>
  </w:num>
  <w:num w:numId="5">
    <w:abstractNumId w:val="18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8"/>
  </w:num>
  <w:num w:numId="15">
    <w:abstractNumId w:val="9"/>
  </w:num>
  <w:num w:numId="16">
    <w:abstractNumId w:val="10"/>
  </w:num>
  <w:num w:numId="17">
    <w:abstractNumId w:val="11"/>
  </w:num>
  <w:num w:numId="18">
    <w:abstractNumId w:val="19"/>
  </w:num>
  <w:num w:numId="19">
    <w:abstractNumId w:val="15"/>
  </w:num>
  <w:num w:numId="20">
    <w:abstractNumId w:val="13"/>
  </w:num>
  <w:num w:numId="21">
    <w:abstractNumId w:val="12"/>
  </w:num>
  <w:num w:numId="22">
    <w:abstractNumId w:val="21"/>
  </w:num>
  <w:num w:numId="23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46F"/>
    <w:rsid w:val="000139C8"/>
    <w:rsid w:val="0002739E"/>
    <w:rsid w:val="00040144"/>
    <w:rsid w:val="0004387D"/>
    <w:rsid w:val="00052408"/>
    <w:rsid w:val="00064DAF"/>
    <w:rsid w:val="000653B9"/>
    <w:rsid w:val="00065CBB"/>
    <w:rsid w:val="000A3177"/>
    <w:rsid w:val="000A4AD8"/>
    <w:rsid w:val="000A7405"/>
    <w:rsid w:val="000B78ED"/>
    <w:rsid w:val="000C1030"/>
    <w:rsid w:val="000D2151"/>
    <w:rsid w:val="000D2864"/>
    <w:rsid w:val="000E209F"/>
    <w:rsid w:val="000E44C5"/>
    <w:rsid w:val="000F1410"/>
    <w:rsid w:val="0010147A"/>
    <w:rsid w:val="00113EBD"/>
    <w:rsid w:val="00114F1B"/>
    <w:rsid w:val="00136792"/>
    <w:rsid w:val="00140D79"/>
    <w:rsid w:val="00141E49"/>
    <w:rsid w:val="0015724B"/>
    <w:rsid w:val="00164A27"/>
    <w:rsid w:val="00164D63"/>
    <w:rsid w:val="00180DC3"/>
    <w:rsid w:val="0018508F"/>
    <w:rsid w:val="00190C9F"/>
    <w:rsid w:val="0019595B"/>
    <w:rsid w:val="00196B8A"/>
    <w:rsid w:val="001A1694"/>
    <w:rsid w:val="001A3BB0"/>
    <w:rsid w:val="001A52D2"/>
    <w:rsid w:val="001A656E"/>
    <w:rsid w:val="001B0699"/>
    <w:rsid w:val="001B7CC6"/>
    <w:rsid w:val="001C55AC"/>
    <w:rsid w:val="001D2430"/>
    <w:rsid w:val="001D353D"/>
    <w:rsid w:val="001E0469"/>
    <w:rsid w:val="001F03CE"/>
    <w:rsid w:val="00207A19"/>
    <w:rsid w:val="00213007"/>
    <w:rsid w:val="00214663"/>
    <w:rsid w:val="00217284"/>
    <w:rsid w:val="002401E5"/>
    <w:rsid w:val="00240706"/>
    <w:rsid w:val="0024080A"/>
    <w:rsid w:val="00242A43"/>
    <w:rsid w:val="00244FD6"/>
    <w:rsid w:val="002453A5"/>
    <w:rsid w:val="002563C3"/>
    <w:rsid w:val="002611F2"/>
    <w:rsid w:val="0026591B"/>
    <w:rsid w:val="00267EA2"/>
    <w:rsid w:val="00277262"/>
    <w:rsid w:val="0029514D"/>
    <w:rsid w:val="002975E4"/>
    <w:rsid w:val="002A0E37"/>
    <w:rsid w:val="002A59A5"/>
    <w:rsid w:val="002A6407"/>
    <w:rsid w:val="002C0E68"/>
    <w:rsid w:val="002E2B6B"/>
    <w:rsid w:val="002E2DCD"/>
    <w:rsid w:val="002E40EC"/>
    <w:rsid w:val="002F43DC"/>
    <w:rsid w:val="002F5575"/>
    <w:rsid w:val="00307EE0"/>
    <w:rsid w:val="00312061"/>
    <w:rsid w:val="00323FE1"/>
    <w:rsid w:val="00327973"/>
    <w:rsid w:val="00337867"/>
    <w:rsid w:val="0034570F"/>
    <w:rsid w:val="00361472"/>
    <w:rsid w:val="00371D9F"/>
    <w:rsid w:val="003774EA"/>
    <w:rsid w:val="003841C3"/>
    <w:rsid w:val="00386BF3"/>
    <w:rsid w:val="00390BD4"/>
    <w:rsid w:val="003B70CE"/>
    <w:rsid w:val="003C2FAA"/>
    <w:rsid w:val="003D06AC"/>
    <w:rsid w:val="003D682A"/>
    <w:rsid w:val="004037EF"/>
    <w:rsid w:val="00406F57"/>
    <w:rsid w:val="00410F8B"/>
    <w:rsid w:val="00412DF5"/>
    <w:rsid w:val="004130C8"/>
    <w:rsid w:val="00433321"/>
    <w:rsid w:val="00433B14"/>
    <w:rsid w:val="004348C1"/>
    <w:rsid w:val="004372D0"/>
    <w:rsid w:val="004402A2"/>
    <w:rsid w:val="00443FA9"/>
    <w:rsid w:val="00445979"/>
    <w:rsid w:val="00446B07"/>
    <w:rsid w:val="00450142"/>
    <w:rsid w:val="00453042"/>
    <w:rsid w:val="004751B6"/>
    <w:rsid w:val="00483C11"/>
    <w:rsid w:val="004870C0"/>
    <w:rsid w:val="004A5207"/>
    <w:rsid w:val="004A5375"/>
    <w:rsid w:val="004B5ADD"/>
    <w:rsid w:val="004C4508"/>
    <w:rsid w:val="004D300A"/>
    <w:rsid w:val="004E0582"/>
    <w:rsid w:val="00500AF9"/>
    <w:rsid w:val="00506830"/>
    <w:rsid w:val="005103B9"/>
    <w:rsid w:val="00510DED"/>
    <w:rsid w:val="00512E6C"/>
    <w:rsid w:val="0051733A"/>
    <w:rsid w:val="00520C91"/>
    <w:rsid w:val="00521E89"/>
    <w:rsid w:val="00530439"/>
    <w:rsid w:val="00555F55"/>
    <w:rsid w:val="00556317"/>
    <w:rsid w:val="00564700"/>
    <w:rsid w:val="005826C8"/>
    <w:rsid w:val="00582A87"/>
    <w:rsid w:val="00582C8B"/>
    <w:rsid w:val="005977D0"/>
    <w:rsid w:val="005A19CE"/>
    <w:rsid w:val="005D22C2"/>
    <w:rsid w:val="005E10A4"/>
    <w:rsid w:val="005F2349"/>
    <w:rsid w:val="005F4B2A"/>
    <w:rsid w:val="006010A8"/>
    <w:rsid w:val="00603AA8"/>
    <w:rsid w:val="00603CBA"/>
    <w:rsid w:val="0061731A"/>
    <w:rsid w:val="00636580"/>
    <w:rsid w:val="006401F4"/>
    <w:rsid w:val="00646192"/>
    <w:rsid w:val="0065202F"/>
    <w:rsid w:val="0067473F"/>
    <w:rsid w:val="006758CC"/>
    <w:rsid w:val="00677C30"/>
    <w:rsid w:val="00680ABE"/>
    <w:rsid w:val="006919A0"/>
    <w:rsid w:val="006A2793"/>
    <w:rsid w:val="006A5A10"/>
    <w:rsid w:val="006B5135"/>
    <w:rsid w:val="006C2EC0"/>
    <w:rsid w:val="006D42D6"/>
    <w:rsid w:val="006F50B4"/>
    <w:rsid w:val="006F61F1"/>
    <w:rsid w:val="00705D02"/>
    <w:rsid w:val="00706E35"/>
    <w:rsid w:val="0071646F"/>
    <w:rsid w:val="007366CD"/>
    <w:rsid w:val="00740A8C"/>
    <w:rsid w:val="00744EDD"/>
    <w:rsid w:val="0074618E"/>
    <w:rsid w:val="0074709B"/>
    <w:rsid w:val="007521F2"/>
    <w:rsid w:val="0075658E"/>
    <w:rsid w:val="0077706E"/>
    <w:rsid w:val="00780094"/>
    <w:rsid w:val="007802ED"/>
    <w:rsid w:val="0078202A"/>
    <w:rsid w:val="00785098"/>
    <w:rsid w:val="007A02D7"/>
    <w:rsid w:val="007A078A"/>
    <w:rsid w:val="007A4FF3"/>
    <w:rsid w:val="007B742E"/>
    <w:rsid w:val="007C0A06"/>
    <w:rsid w:val="007C1AB2"/>
    <w:rsid w:val="007D2253"/>
    <w:rsid w:val="007D4AA5"/>
    <w:rsid w:val="007F5AB7"/>
    <w:rsid w:val="007F7706"/>
    <w:rsid w:val="00806A79"/>
    <w:rsid w:val="00807028"/>
    <w:rsid w:val="00811C67"/>
    <w:rsid w:val="00851DBE"/>
    <w:rsid w:val="00863105"/>
    <w:rsid w:val="008654BF"/>
    <w:rsid w:val="00875543"/>
    <w:rsid w:val="0088022C"/>
    <w:rsid w:val="008809A5"/>
    <w:rsid w:val="00880CA0"/>
    <w:rsid w:val="00880CEA"/>
    <w:rsid w:val="00884270"/>
    <w:rsid w:val="00895B31"/>
    <w:rsid w:val="008B55E8"/>
    <w:rsid w:val="008C75B4"/>
    <w:rsid w:val="008E75CC"/>
    <w:rsid w:val="00904155"/>
    <w:rsid w:val="00910D3F"/>
    <w:rsid w:val="0091769A"/>
    <w:rsid w:val="0091798E"/>
    <w:rsid w:val="00930146"/>
    <w:rsid w:val="00932B39"/>
    <w:rsid w:val="009345C7"/>
    <w:rsid w:val="0093738C"/>
    <w:rsid w:val="009412D8"/>
    <w:rsid w:val="00947039"/>
    <w:rsid w:val="00983425"/>
    <w:rsid w:val="00984927"/>
    <w:rsid w:val="009A15ED"/>
    <w:rsid w:val="009B4180"/>
    <w:rsid w:val="009C02F7"/>
    <w:rsid w:val="009C2354"/>
    <w:rsid w:val="009C45D6"/>
    <w:rsid w:val="009E7F3B"/>
    <w:rsid w:val="009F0F16"/>
    <w:rsid w:val="009F673D"/>
    <w:rsid w:val="00A00E80"/>
    <w:rsid w:val="00A01696"/>
    <w:rsid w:val="00A15937"/>
    <w:rsid w:val="00A2208D"/>
    <w:rsid w:val="00A23EF3"/>
    <w:rsid w:val="00A33F56"/>
    <w:rsid w:val="00A349EF"/>
    <w:rsid w:val="00A51D83"/>
    <w:rsid w:val="00A530EC"/>
    <w:rsid w:val="00A5781F"/>
    <w:rsid w:val="00A64D5B"/>
    <w:rsid w:val="00A65372"/>
    <w:rsid w:val="00A7025B"/>
    <w:rsid w:val="00A814D2"/>
    <w:rsid w:val="00A84F75"/>
    <w:rsid w:val="00AA6CC0"/>
    <w:rsid w:val="00AB07AB"/>
    <w:rsid w:val="00AB63F2"/>
    <w:rsid w:val="00AC2B15"/>
    <w:rsid w:val="00AC349A"/>
    <w:rsid w:val="00AD3CE8"/>
    <w:rsid w:val="00AE55E0"/>
    <w:rsid w:val="00AF0A44"/>
    <w:rsid w:val="00AF5723"/>
    <w:rsid w:val="00B0183C"/>
    <w:rsid w:val="00B02DB2"/>
    <w:rsid w:val="00B14864"/>
    <w:rsid w:val="00B17988"/>
    <w:rsid w:val="00B24377"/>
    <w:rsid w:val="00B37FBE"/>
    <w:rsid w:val="00B47F17"/>
    <w:rsid w:val="00B53647"/>
    <w:rsid w:val="00B60D67"/>
    <w:rsid w:val="00B707D2"/>
    <w:rsid w:val="00B71EB4"/>
    <w:rsid w:val="00B7609F"/>
    <w:rsid w:val="00B76C33"/>
    <w:rsid w:val="00B81613"/>
    <w:rsid w:val="00B83885"/>
    <w:rsid w:val="00B8532B"/>
    <w:rsid w:val="00B929BD"/>
    <w:rsid w:val="00B970F1"/>
    <w:rsid w:val="00B9723B"/>
    <w:rsid w:val="00BB5DC5"/>
    <w:rsid w:val="00BB5EDC"/>
    <w:rsid w:val="00BD0BC8"/>
    <w:rsid w:val="00BD6630"/>
    <w:rsid w:val="00BD6A3D"/>
    <w:rsid w:val="00BE2759"/>
    <w:rsid w:val="00BF32FA"/>
    <w:rsid w:val="00BF37E8"/>
    <w:rsid w:val="00C061D9"/>
    <w:rsid w:val="00C11E57"/>
    <w:rsid w:val="00C12370"/>
    <w:rsid w:val="00C1506D"/>
    <w:rsid w:val="00C2200B"/>
    <w:rsid w:val="00C22462"/>
    <w:rsid w:val="00C31A5A"/>
    <w:rsid w:val="00C32D2B"/>
    <w:rsid w:val="00C32EF1"/>
    <w:rsid w:val="00C45B21"/>
    <w:rsid w:val="00C45C5E"/>
    <w:rsid w:val="00C45F21"/>
    <w:rsid w:val="00C46BFD"/>
    <w:rsid w:val="00C47E71"/>
    <w:rsid w:val="00C515D6"/>
    <w:rsid w:val="00C54477"/>
    <w:rsid w:val="00C77FE3"/>
    <w:rsid w:val="00C940AB"/>
    <w:rsid w:val="00C9650D"/>
    <w:rsid w:val="00C9770A"/>
    <w:rsid w:val="00CB4386"/>
    <w:rsid w:val="00CD290B"/>
    <w:rsid w:val="00CD5AA3"/>
    <w:rsid w:val="00CD5FA0"/>
    <w:rsid w:val="00CD6E72"/>
    <w:rsid w:val="00CF01B8"/>
    <w:rsid w:val="00CF1760"/>
    <w:rsid w:val="00D10F49"/>
    <w:rsid w:val="00D143C9"/>
    <w:rsid w:val="00D21D75"/>
    <w:rsid w:val="00D241DA"/>
    <w:rsid w:val="00D24225"/>
    <w:rsid w:val="00D33ADB"/>
    <w:rsid w:val="00D37918"/>
    <w:rsid w:val="00D52694"/>
    <w:rsid w:val="00D667BD"/>
    <w:rsid w:val="00D6695B"/>
    <w:rsid w:val="00D67BFA"/>
    <w:rsid w:val="00D71C25"/>
    <w:rsid w:val="00D81490"/>
    <w:rsid w:val="00D84439"/>
    <w:rsid w:val="00D85192"/>
    <w:rsid w:val="00D85618"/>
    <w:rsid w:val="00D92A6C"/>
    <w:rsid w:val="00DB16E9"/>
    <w:rsid w:val="00DB3B55"/>
    <w:rsid w:val="00DC3957"/>
    <w:rsid w:val="00DD0A01"/>
    <w:rsid w:val="00DD0DDD"/>
    <w:rsid w:val="00DD1BEF"/>
    <w:rsid w:val="00DD1D67"/>
    <w:rsid w:val="00DD28FB"/>
    <w:rsid w:val="00DE29C5"/>
    <w:rsid w:val="00DF0FF3"/>
    <w:rsid w:val="00E00DD4"/>
    <w:rsid w:val="00E0188C"/>
    <w:rsid w:val="00E07FF0"/>
    <w:rsid w:val="00E23597"/>
    <w:rsid w:val="00E23DF1"/>
    <w:rsid w:val="00E257FE"/>
    <w:rsid w:val="00E25E20"/>
    <w:rsid w:val="00E26F6E"/>
    <w:rsid w:val="00E27EB5"/>
    <w:rsid w:val="00E33D59"/>
    <w:rsid w:val="00E44619"/>
    <w:rsid w:val="00E56374"/>
    <w:rsid w:val="00E56A0A"/>
    <w:rsid w:val="00E72665"/>
    <w:rsid w:val="00E76FA3"/>
    <w:rsid w:val="00E86B9E"/>
    <w:rsid w:val="00E9134E"/>
    <w:rsid w:val="00EA747B"/>
    <w:rsid w:val="00EB5325"/>
    <w:rsid w:val="00ED4AB8"/>
    <w:rsid w:val="00EE639B"/>
    <w:rsid w:val="00F00BC3"/>
    <w:rsid w:val="00F13FF1"/>
    <w:rsid w:val="00F14EBF"/>
    <w:rsid w:val="00F20F70"/>
    <w:rsid w:val="00F31809"/>
    <w:rsid w:val="00F31C1D"/>
    <w:rsid w:val="00F3720F"/>
    <w:rsid w:val="00F460C6"/>
    <w:rsid w:val="00F47FAE"/>
    <w:rsid w:val="00F5603B"/>
    <w:rsid w:val="00F5619A"/>
    <w:rsid w:val="00F56E85"/>
    <w:rsid w:val="00F6559C"/>
    <w:rsid w:val="00F66733"/>
    <w:rsid w:val="00F670C3"/>
    <w:rsid w:val="00F72101"/>
    <w:rsid w:val="00F75B24"/>
    <w:rsid w:val="00F809AA"/>
    <w:rsid w:val="00F8520C"/>
    <w:rsid w:val="00F921BF"/>
    <w:rsid w:val="00F95889"/>
    <w:rsid w:val="00FA4DEF"/>
    <w:rsid w:val="00FA552A"/>
    <w:rsid w:val="00FA5D72"/>
    <w:rsid w:val="00FB6BBE"/>
    <w:rsid w:val="00FC7871"/>
    <w:rsid w:val="00FE4D82"/>
    <w:rsid w:val="00FF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1646F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1646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07F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07FF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E07FF0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2E2DCD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2E2D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6">
    <w:name w:val="c6"/>
    <w:basedOn w:val="a0"/>
    <w:rsid w:val="002E2DCD"/>
  </w:style>
  <w:style w:type="character" w:styleId="ad">
    <w:name w:val="Hyperlink"/>
    <w:rsid w:val="00207A19"/>
    <w:rPr>
      <w:color w:val="0000FF"/>
      <w:u w:val="single"/>
    </w:rPr>
  </w:style>
  <w:style w:type="character" w:customStyle="1" w:styleId="8">
    <w:name w:val="Основной текст (8)_"/>
    <w:basedOn w:val="a0"/>
    <w:link w:val="81"/>
    <w:uiPriority w:val="99"/>
    <w:rsid w:val="0010147A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10147A"/>
    <w:pPr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80">
    <w:name w:val="Основной текст (8) + Курсив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87">
    <w:name w:val="Основной текст (8) + 7"/>
    <w:aliases w:val="5 pt20,Полужирный7,Основной текст (8) + Arial2,8 pt3"/>
    <w:basedOn w:val="8"/>
    <w:uiPriority w:val="99"/>
    <w:rsid w:val="0010147A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835">
    <w:name w:val="Основной текст (8) + Курсив35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apple-converted-space">
    <w:name w:val="apple-converted-space"/>
    <w:rsid w:val="00530439"/>
  </w:style>
  <w:style w:type="paragraph" w:customStyle="1" w:styleId="Default">
    <w:name w:val="Default"/>
    <w:rsid w:val="005304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366C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366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1">
    <w:name w:val="c11"/>
    <w:basedOn w:val="a"/>
    <w:rsid w:val="00323FE1"/>
    <w:pPr>
      <w:spacing w:before="100" w:beforeAutospacing="1" w:after="100" w:afterAutospacing="1"/>
    </w:pPr>
  </w:style>
  <w:style w:type="character" w:customStyle="1" w:styleId="c3">
    <w:name w:val="c3"/>
    <w:basedOn w:val="a0"/>
    <w:rsid w:val="00323FE1"/>
  </w:style>
  <w:style w:type="character" w:customStyle="1" w:styleId="c2">
    <w:name w:val="c2"/>
    <w:basedOn w:val="a0"/>
    <w:rsid w:val="00323FE1"/>
  </w:style>
  <w:style w:type="paragraph" w:customStyle="1" w:styleId="c7">
    <w:name w:val="c7"/>
    <w:basedOn w:val="a"/>
    <w:rsid w:val="00323FE1"/>
    <w:pPr>
      <w:spacing w:before="100" w:beforeAutospacing="1" w:after="100" w:afterAutospacing="1"/>
    </w:pPr>
  </w:style>
  <w:style w:type="character" w:customStyle="1" w:styleId="c1">
    <w:name w:val="c1"/>
    <w:basedOn w:val="a0"/>
    <w:rsid w:val="00323FE1"/>
  </w:style>
  <w:style w:type="character" w:customStyle="1" w:styleId="c0">
    <w:name w:val="c0"/>
    <w:basedOn w:val="a0"/>
    <w:rsid w:val="00323FE1"/>
  </w:style>
  <w:style w:type="paragraph" w:customStyle="1" w:styleId="c17">
    <w:name w:val="c17"/>
    <w:basedOn w:val="a"/>
    <w:rsid w:val="00323FE1"/>
    <w:pPr>
      <w:spacing w:before="100" w:beforeAutospacing="1" w:after="100" w:afterAutospacing="1"/>
    </w:pPr>
  </w:style>
  <w:style w:type="paragraph" w:customStyle="1" w:styleId="c10">
    <w:name w:val="c10"/>
    <w:basedOn w:val="a"/>
    <w:rsid w:val="00323FE1"/>
    <w:pPr>
      <w:spacing w:before="100" w:beforeAutospacing="1" w:after="100" w:afterAutospacing="1"/>
    </w:pPr>
  </w:style>
  <w:style w:type="paragraph" w:customStyle="1" w:styleId="c9">
    <w:name w:val="c9"/>
    <w:basedOn w:val="a"/>
    <w:rsid w:val="00323FE1"/>
    <w:pPr>
      <w:spacing w:before="100" w:beforeAutospacing="1" w:after="100" w:afterAutospacing="1"/>
    </w:pPr>
  </w:style>
  <w:style w:type="paragraph" w:customStyle="1" w:styleId="c4">
    <w:name w:val="c4"/>
    <w:basedOn w:val="a"/>
    <w:rsid w:val="00323FE1"/>
    <w:pPr>
      <w:spacing w:before="100" w:beforeAutospacing="1" w:after="100" w:afterAutospacing="1"/>
    </w:pPr>
  </w:style>
  <w:style w:type="paragraph" w:customStyle="1" w:styleId="c16">
    <w:name w:val="c16"/>
    <w:basedOn w:val="a"/>
    <w:rsid w:val="00323FE1"/>
    <w:pPr>
      <w:spacing w:before="100" w:beforeAutospacing="1" w:after="100" w:afterAutospacing="1"/>
    </w:pPr>
  </w:style>
  <w:style w:type="paragraph" w:customStyle="1" w:styleId="c18">
    <w:name w:val="c18"/>
    <w:basedOn w:val="a"/>
    <w:rsid w:val="00323FE1"/>
    <w:pPr>
      <w:spacing w:before="100" w:beforeAutospacing="1" w:after="100" w:afterAutospacing="1"/>
    </w:pPr>
  </w:style>
  <w:style w:type="paragraph" w:customStyle="1" w:styleId="c15">
    <w:name w:val="c15"/>
    <w:basedOn w:val="a"/>
    <w:rsid w:val="00323FE1"/>
    <w:pPr>
      <w:spacing w:before="100" w:beforeAutospacing="1" w:after="100" w:afterAutospacing="1"/>
    </w:pPr>
  </w:style>
  <w:style w:type="paragraph" w:customStyle="1" w:styleId="line150">
    <w:name w:val="line150"/>
    <w:basedOn w:val="a"/>
    <w:uiPriority w:val="99"/>
    <w:rsid w:val="00DD1D67"/>
    <w:pPr>
      <w:spacing w:before="100" w:beforeAutospacing="1" w:after="100" w:afterAutospacing="1"/>
    </w:pPr>
  </w:style>
  <w:style w:type="character" w:customStyle="1" w:styleId="udouble">
    <w:name w:val="udouble"/>
    <w:rsid w:val="00DD1D67"/>
  </w:style>
  <w:style w:type="character" w:customStyle="1" w:styleId="litera">
    <w:name w:val="litera"/>
    <w:rsid w:val="00DD1D67"/>
  </w:style>
  <w:style w:type="character" w:customStyle="1" w:styleId="usingle">
    <w:name w:val="usingle"/>
    <w:rsid w:val="00DD1D67"/>
  </w:style>
  <w:style w:type="character" w:customStyle="1" w:styleId="wavyline">
    <w:name w:val="wavyline"/>
    <w:rsid w:val="00DD1D67"/>
  </w:style>
  <w:style w:type="character" w:customStyle="1" w:styleId="dotdashed">
    <w:name w:val="dotdashed"/>
    <w:rsid w:val="00DD1D67"/>
  </w:style>
  <w:style w:type="character" w:customStyle="1" w:styleId="w">
    <w:name w:val="w"/>
    <w:rsid w:val="00DD1D67"/>
  </w:style>
  <w:style w:type="character" w:styleId="af0">
    <w:name w:val="Emphasis"/>
    <w:uiPriority w:val="20"/>
    <w:qFormat/>
    <w:rsid w:val="00DD1D67"/>
    <w:rPr>
      <w:i/>
      <w:iCs/>
    </w:rPr>
  </w:style>
  <w:style w:type="character" w:customStyle="1" w:styleId="af1">
    <w:name w:val="Основной текст Знак"/>
    <w:link w:val="af2"/>
    <w:semiHidden/>
    <w:locked/>
    <w:rsid w:val="00E257FE"/>
    <w:rPr>
      <w:sz w:val="24"/>
      <w:szCs w:val="24"/>
      <w:u w:val="single"/>
    </w:rPr>
  </w:style>
  <w:style w:type="paragraph" w:styleId="af2">
    <w:name w:val="Body Text"/>
    <w:basedOn w:val="a"/>
    <w:link w:val="af1"/>
    <w:semiHidden/>
    <w:rsid w:val="00E257FE"/>
    <w:rPr>
      <w:rFonts w:asciiTheme="minorHAnsi" w:eastAsiaTheme="minorHAnsi" w:hAnsiTheme="minorHAnsi" w:cstheme="minorBidi"/>
      <w:u w:val="single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E257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link w:val="af4"/>
    <w:uiPriority w:val="1"/>
    <w:qFormat/>
    <w:rsid w:val="00D24225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16">
    <w:name w:val="Font Style16"/>
    <w:basedOn w:val="a0"/>
    <w:uiPriority w:val="99"/>
    <w:rsid w:val="009C45D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">
    <w:name w:val="Font Style14"/>
    <w:basedOn w:val="a0"/>
    <w:uiPriority w:val="99"/>
    <w:rsid w:val="009C45D6"/>
    <w:rPr>
      <w:rFonts w:ascii="MS Reference Sans Serif" w:hAnsi="MS Reference Sans Serif" w:cs="MS Reference Sans Serif"/>
      <w:b/>
      <w:bCs/>
      <w:spacing w:val="-10"/>
      <w:sz w:val="42"/>
      <w:szCs w:val="42"/>
    </w:rPr>
  </w:style>
  <w:style w:type="character" w:customStyle="1" w:styleId="FontStyle11">
    <w:name w:val="Font Style11"/>
    <w:basedOn w:val="a0"/>
    <w:uiPriority w:val="99"/>
    <w:rsid w:val="009C45D6"/>
    <w:rPr>
      <w:rFonts w:ascii="Arial Unicode MS" w:eastAsia="Arial Unicode MS" w:cs="Arial Unicode MS"/>
      <w:i/>
      <w:iCs/>
      <w:spacing w:val="30"/>
      <w:sz w:val="20"/>
      <w:szCs w:val="20"/>
    </w:rPr>
  </w:style>
  <w:style w:type="character" w:customStyle="1" w:styleId="FontStyle13">
    <w:name w:val="Font Style13"/>
    <w:basedOn w:val="a0"/>
    <w:uiPriority w:val="99"/>
    <w:rsid w:val="009C45D6"/>
    <w:rPr>
      <w:rFonts w:ascii="Arial Unicode MS" w:eastAsia="Arial Unicode MS" w:cs="Arial Unicode MS"/>
      <w:b/>
      <w:bCs/>
      <w:sz w:val="26"/>
      <w:szCs w:val="26"/>
    </w:rPr>
  </w:style>
  <w:style w:type="character" w:customStyle="1" w:styleId="FontStyle26">
    <w:name w:val="Font Style26"/>
    <w:basedOn w:val="a0"/>
    <w:uiPriority w:val="99"/>
    <w:rsid w:val="006758CC"/>
    <w:rPr>
      <w:rFonts w:ascii="Times New Roman" w:hAnsi="Times New Roman" w:cs="Times New Roman"/>
      <w:sz w:val="16"/>
      <w:szCs w:val="16"/>
    </w:rPr>
  </w:style>
  <w:style w:type="character" w:customStyle="1" w:styleId="FontStyle22">
    <w:name w:val="Font Style22"/>
    <w:basedOn w:val="a0"/>
    <w:uiPriority w:val="99"/>
    <w:rsid w:val="006758CC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basedOn w:val="a0"/>
    <w:uiPriority w:val="99"/>
    <w:rsid w:val="006758C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1">
    <w:name w:val="Font Style41"/>
    <w:basedOn w:val="a0"/>
    <w:uiPriority w:val="99"/>
    <w:rsid w:val="006758CC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9">
    <w:name w:val="Font Style19"/>
    <w:basedOn w:val="a0"/>
    <w:uiPriority w:val="99"/>
    <w:rsid w:val="006758CC"/>
    <w:rPr>
      <w:rFonts w:ascii="Microsoft Sans Serif" w:hAnsi="Microsoft Sans Serif" w:cs="Microsoft Sans Serif"/>
      <w:b/>
      <w:bCs/>
      <w:i/>
      <w:iCs/>
      <w:sz w:val="16"/>
      <w:szCs w:val="16"/>
    </w:rPr>
  </w:style>
  <w:style w:type="character" w:customStyle="1" w:styleId="FontStyle20">
    <w:name w:val="Font Style20"/>
    <w:basedOn w:val="a0"/>
    <w:uiPriority w:val="99"/>
    <w:rsid w:val="006758CC"/>
    <w:rPr>
      <w:rFonts w:ascii="Times New Roman" w:hAnsi="Times New Roman" w:cs="Times New Roman"/>
      <w:i/>
      <w:iCs/>
      <w:sz w:val="18"/>
      <w:szCs w:val="18"/>
    </w:rPr>
  </w:style>
  <w:style w:type="character" w:customStyle="1" w:styleId="c5">
    <w:name w:val="c5"/>
    <w:basedOn w:val="a0"/>
    <w:rsid w:val="00A64D5B"/>
  </w:style>
  <w:style w:type="character" w:customStyle="1" w:styleId="c25">
    <w:name w:val="c25"/>
    <w:basedOn w:val="a0"/>
    <w:rsid w:val="00A64D5B"/>
  </w:style>
  <w:style w:type="character" w:customStyle="1" w:styleId="7">
    <w:name w:val="Заголовок №7_"/>
    <w:basedOn w:val="a0"/>
    <w:link w:val="70"/>
    <w:uiPriority w:val="99"/>
    <w:rsid w:val="00D241DA"/>
    <w:rPr>
      <w:rFonts w:ascii="Arial" w:hAnsi="Arial" w:cs="Arial"/>
      <w:sz w:val="18"/>
      <w:szCs w:val="18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rsid w:val="00D241DA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1pt">
    <w:name w:val="Основной текст + Интервал 1 pt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7">
    <w:name w:val="Основной текст + Полужирный57"/>
    <w:aliases w:val="Курсив60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9">
    <w:name w:val="Основной текст + Интервал 1 pt29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6">
    <w:name w:val="Основной текст + Полужирный56"/>
    <w:aliases w:val="Курсив59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55">
    <w:name w:val="Основной текст + Полужирный55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71">
    <w:name w:val="Заголовок №7 + Полужирный"/>
    <w:basedOn w:val="7"/>
    <w:uiPriority w:val="99"/>
    <w:rsid w:val="00D241DA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54">
    <w:name w:val="Основной текст + Полужирный54"/>
    <w:aliases w:val="Курсив58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8">
    <w:name w:val="Основной текст + Интервал 1 pt28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3">
    <w:name w:val="Основной текст + Полужирный53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1pt27">
    <w:name w:val="Основной текст + Интервал 1 pt27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2">
    <w:name w:val="Основной текст + Полужирный52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51">
    <w:name w:val="Основной текст + Полужирный51"/>
    <w:aliases w:val="Курсив57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1">
    <w:name w:val="Основной текст (11)_"/>
    <w:basedOn w:val="a0"/>
    <w:link w:val="110"/>
    <w:uiPriority w:val="99"/>
    <w:rsid w:val="00D241DA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111">
    <w:name w:val="Основной текст (11) + Не полужирный"/>
    <w:aliases w:val="Не курсив"/>
    <w:basedOn w:val="11"/>
    <w:uiPriority w:val="99"/>
    <w:rsid w:val="00D241DA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91">
    <w:name w:val="Основной текст (9) + Не полужирный"/>
    <w:aliases w:val="Курсив56"/>
    <w:basedOn w:val="9"/>
    <w:uiPriority w:val="99"/>
    <w:rsid w:val="00D241DA"/>
    <w:rPr>
      <w:rFonts w:ascii="Arial" w:hAnsi="Arial" w:cs="Arial"/>
      <w:b w:val="0"/>
      <w:bCs w:val="0"/>
      <w:i/>
      <w:iCs/>
      <w:sz w:val="18"/>
      <w:szCs w:val="18"/>
      <w:shd w:val="clear" w:color="auto" w:fill="FFFFFF"/>
    </w:rPr>
  </w:style>
  <w:style w:type="character" w:customStyle="1" w:styleId="112">
    <w:name w:val="Основной текст (11) + Не курсив"/>
    <w:basedOn w:val="11"/>
    <w:uiPriority w:val="99"/>
    <w:rsid w:val="00D241DA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50">
    <w:name w:val="Основной текст + Полужирный50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49">
    <w:name w:val="Основной текст + Полужирный49"/>
    <w:aliases w:val="Курсив55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6">
    <w:name w:val="Основной текст + Интервал 1 pt26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73">
    <w:name w:val="Заголовок №7 (3)_"/>
    <w:basedOn w:val="a0"/>
    <w:link w:val="730"/>
    <w:uiPriority w:val="99"/>
    <w:rsid w:val="00D241DA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731">
    <w:name w:val="Заголовок №7 (3) + Не полужирный"/>
    <w:aliases w:val="Курсив54"/>
    <w:basedOn w:val="73"/>
    <w:uiPriority w:val="99"/>
    <w:rsid w:val="00D241DA"/>
    <w:rPr>
      <w:rFonts w:ascii="Arial" w:hAnsi="Arial" w:cs="Arial"/>
      <w:b w:val="0"/>
      <w:bCs w:val="0"/>
      <w:i/>
      <w:iCs/>
      <w:sz w:val="18"/>
      <w:szCs w:val="18"/>
      <w:shd w:val="clear" w:color="auto" w:fill="FFFFFF"/>
    </w:rPr>
  </w:style>
  <w:style w:type="character" w:customStyle="1" w:styleId="12">
    <w:name w:val="Основной текст (12)_"/>
    <w:basedOn w:val="a0"/>
    <w:link w:val="120"/>
    <w:uiPriority w:val="99"/>
    <w:rsid w:val="00D241DA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21">
    <w:name w:val="Основной текст (12) + Не полужирный"/>
    <w:basedOn w:val="12"/>
    <w:uiPriority w:val="99"/>
    <w:rsid w:val="00D241DA"/>
    <w:rPr>
      <w:rFonts w:ascii="Times New Roman" w:hAnsi="Times New Roman" w:cs="Times New Roman"/>
      <w:b w:val="0"/>
      <w:bCs w:val="0"/>
      <w:sz w:val="19"/>
      <w:szCs w:val="19"/>
      <w:shd w:val="clear" w:color="auto" w:fill="FFFFFF"/>
    </w:rPr>
  </w:style>
  <w:style w:type="character" w:customStyle="1" w:styleId="1pt25">
    <w:name w:val="Основной текст + Интервал 1 pt25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8">
    <w:name w:val="Основной текст + Полужирный48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47">
    <w:name w:val="Основной текст + Полужирный47"/>
    <w:aliases w:val="Курсив53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82">
    <w:name w:val="Заголовок №8_"/>
    <w:basedOn w:val="a0"/>
    <w:link w:val="83"/>
    <w:uiPriority w:val="99"/>
    <w:rsid w:val="00D241DA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84">
    <w:name w:val="Заголовок №8 + Не курсив"/>
    <w:basedOn w:val="82"/>
    <w:uiPriority w:val="99"/>
    <w:rsid w:val="00D241DA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46">
    <w:name w:val="Основной текст + Полужирный46"/>
    <w:aliases w:val="Курсив52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4">
    <w:name w:val="Основной текст + Интервал 1 pt24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5">
    <w:name w:val="Основной текст + Полужирный45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paragraph" w:customStyle="1" w:styleId="70">
    <w:name w:val="Заголовок №7"/>
    <w:basedOn w:val="a"/>
    <w:link w:val="7"/>
    <w:uiPriority w:val="99"/>
    <w:rsid w:val="00D241DA"/>
    <w:pPr>
      <w:shd w:val="clear" w:color="auto" w:fill="FFFFFF"/>
      <w:spacing w:before="180" w:after="180" w:line="240" w:lineRule="atLeast"/>
      <w:outlineLvl w:val="6"/>
    </w:pPr>
    <w:rPr>
      <w:rFonts w:ascii="Arial" w:eastAsiaTheme="minorHAnsi" w:hAnsi="Arial" w:cs="Arial"/>
      <w:sz w:val="18"/>
      <w:szCs w:val="18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D241DA"/>
    <w:pPr>
      <w:shd w:val="clear" w:color="auto" w:fill="FFFFFF"/>
      <w:spacing w:before="180" w:after="180" w:line="240" w:lineRule="atLeast"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110">
    <w:name w:val="Основной текст (11)"/>
    <w:basedOn w:val="a"/>
    <w:link w:val="11"/>
    <w:uiPriority w:val="99"/>
    <w:rsid w:val="00D241DA"/>
    <w:pPr>
      <w:shd w:val="clear" w:color="auto" w:fill="FFFFFF"/>
      <w:spacing w:line="192" w:lineRule="exact"/>
      <w:ind w:firstLine="280"/>
      <w:jc w:val="both"/>
    </w:pPr>
    <w:rPr>
      <w:rFonts w:eastAsiaTheme="minorHAnsi"/>
      <w:b/>
      <w:bCs/>
      <w:i/>
      <w:iCs/>
      <w:sz w:val="19"/>
      <w:szCs w:val="19"/>
      <w:lang w:eastAsia="en-US"/>
    </w:rPr>
  </w:style>
  <w:style w:type="paragraph" w:customStyle="1" w:styleId="730">
    <w:name w:val="Заголовок №7 (3)"/>
    <w:basedOn w:val="a"/>
    <w:link w:val="73"/>
    <w:uiPriority w:val="99"/>
    <w:rsid w:val="00D241DA"/>
    <w:pPr>
      <w:shd w:val="clear" w:color="auto" w:fill="FFFFFF"/>
      <w:spacing w:before="180" w:after="120" w:line="240" w:lineRule="atLeast"/>
      <w:outlineLvl w:val="6"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120">
    <w:name w:val="Основной текст (12)"/>
    <w:basedOn w:val="a"/>
    <w:link w:val="12"/>
    <w:uiPriority w:val="99"/>
    <w:rsid w:val="00D241DA"/>
    <w:pPr>
      <w:shd w:val="clear" w:color="auto" w:fill="FFFFFF"/>
      <w:spacing w:line="192" w:lineRule="exact"/>
      <w:ind w:firstLine="280"/>
      <w:jc w:val="both"/>
    </w:pPr>
    <w:rPr>
      <w:rFonts w:eastAsiaTheme="minorHAnsi"/>
      <w:b/>
      <w:bCs/>
      <w:sz w:val="19"/>
      <w:szCs w:val="19"/>
      <w:lang w:eastAsia="en-US"/>
    </w:rPr>
  </w:style>
  <w:style w:type="paragraph" w:customStyle="1" w:styleId="83">
    <w:name w:val="Заголовок №8"/>
    <w:basedOn w:val="a"/>
    <w:link w:val="82"/>
    <w:uiPriority w:val="99"/>
    <w:rsid w:val="00D241DA"/>
    <w:pPr>
      <w:shd w:val="clear" w:color="auto" w:fill="FFFFFF"/>
      <w:spacing w:line="192" w:lineRule="exact"/>
      <w:jc w:val="both"/>
      <w:outlineLvl w:val="7"/>
    </w:pPr>
    <w:rPr>
      <w:rFonts w:eastAsiaTheme="minorHAnsi"/>
      <w:b/>
      <w:bCs/>
      <w:i/>
      <w:iCs/>
      <w:sz w:val="19"/>
      <w:szCs w:val="19"/>
      <w:lang w:eastAsia="en-US"/>
    </w:rPr>
  </w:style>
  <w:style w:type="character" w:customStyle="1" w:styleId="af4">
    <w:name w:val="Без интервала Знак"/>
    <w:basedOn w:val="a0"/>
    <w:link w:val="af3"/>
    <w:uiPriority w:val="1"/>
    <w:rsid w:val="004402A2"/>
    <w:rPr>
      <w:rFonts w:eastAsiaTheme="minorEastAsia"/>
      <w:lang w:eastAsia="ru-RU"/>
    </w:rPr>
  </w:style>
  <w:style w:type="character" w:customStyle="1" w:styleId="8350">
    <w:name w:val="Основной текст (8) + Полужирный35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af5">
    <w:name w:val="Сноска_"/>
    <w:basedOn w:val="a0"/>
    <w:link w:val="af6"/>
    <w:uiPriority w:val="99"/>
    <w:rsid w:val="000B78ED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af7">
    <w:name w:val="Сноска + Курсив"/>
    <w:basedOn w:val="af5"/>
    <w:uiPriority w:val="99"/>
    <w:rsid w:val="000B78ED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0B78ED"/>
    <w:pPr>
      <w:shd w:val="clear" w:color="auto" w:fill="FFFFFF"/>
      <w:spacing w:line="211" w:lineRule="exact"/>
      <w:ind w:firstLine="280"/>
    </w:pPr>
    <w:rPr>
      <w:rFonts w:eastAsiaTheme="minorHAnsi"/>
      <w:sz w:val="18"/>
      <w:szCs w:val="18"/>
      <w:lang w:eastAsia="en-US"/>
    </w:rPr>
  </w:style>
  <w:style w:type="character" w:customStyle="1" w:styleId="13">
    <w:name w:val="Основной текст (13)_"/>
    <w:basedOn w:val="a0"/>
    <w:link w:val="131"/>
    <w:uiPriority w:val="99"/>
    <w:rsid w:val="000B78ED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834">
    <w:name w:val="Основной текст (8) + Полужирный34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paragraph" w:customStyle="1" w:styleId="131">
    <w:name w:val="Основной текст (13)1"/>
    <w:basedOn w:val="a"/>
    <w:link w:val="13"/>
    <w:uiPriority w:val="99"/>
    <w:rsid w:val="000B78ED"/>
    <w:pPr>
      <w:shd w:val="clear" w:color="auto" w:fill="FFFFFF"/>
      <w:spacing w:line="240" w:lineRule="atLeast"/>
      <w:ind w:hanging="480"/>
      <w:jc w:val="both"/>
    </w:pPr>
    <w:rPr>
      <w:rFonts w:eastAsiaTheme="minorHAnsi"/>
      <w:b/>
      <w:bCs/>
      <w:sz w:val="18"/>
      <w:szCs w:val="18"/>
      <w:lang w:eastAsia="en-US"/>
    </w:rPr>
  </w:style>
  <w:style w:type="character" w:customStyle="1" w:styleId="816">
    <w:name w:val="Основной текст (8) + Курсив16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33">
    <w:name w:val="Основной текст (8) + Полужирный33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4">
    <w:name w:val="Основной текст (8) + Курсив14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31">
    <w:name w:val="Основной текст (8) + Полужирный31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30">
    <w:name w:val="Основной текст (8) + Полужирный30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3">
    <w:name w:val="Основной текст (8) + Курсив13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2">
    <w:name w:val="Основной текст (8) + Курсив12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27">
    <w:name w:val="Основной текст (8) + Полужирный27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7">
    <w:name w:val="Основной текст (8) + Курсив17"/>
    <w:basedOn w:val="8"/>
    <w:uiPriority w:val="99"/>
    <w:rsid w:val="002F43DC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92">
    <w:name w:val="Подпись к картинке + 9"/>
    <w:aliases w:val="5 pt,Полужирный,Курсив"/>
    <w:basedOn w:val="a0"/>
    <w:uiPriority w:val="99"/>
    <w:rsid w:val="002F43DC"/>
    <w:rPr>
      <w:rFonts w:ascii="Times New Roman" w:hAnsi="Times New Roman" w:cs="Times New Roman"/>
      <w:b/>
      <w:bCs/>
      <w:i/>
      <w:iCs/>
      <w:spacing w:val="0"/>
      <w:sz w:val="19"/>
      <w:szCs w:val="19"/>
    </w:rPr>
  </w:style>
  <w:style w:type="character" w:customStyle="1" w:styleId="832">
    <w:name w:val="Основной текст (8) + Полужирный32"/>
    <w:basedOn w:val="8"/>
    <w:uiPriority w:val="99"/>
    <w:rsid w:val="002F43DC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9">
    <w:name w:val="Основной текст (8) + Полужирный29"/>
    <w:basedOn w:val="8"/>
    <w:uiPriority w:val="99"/>
    <w:rsid w:val="0051733A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8">
    <w:name w:val="Основной текст (8) + Полужирный28"/>
    <w:aliases w:val="Курсив18"/>
    <w:basedOn w:val="8"/>
    <w:uiPriority w:val="99"/>
    <w:rsid w:val="0051733A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7">
    <w:name w:val="Основной текст (17)_"/>
    <w:basedOn w:val="a0"/>
    <w:link w:val="170"/>
    <w:uiPriority w:val="99"/>
    <w:locked/>
    <w:rsid w:val="0051733A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170">
    <w:name w:val="Основной текст (17)"/>
    <w:basedOn w:val="a"/>
    <w:link w:val="17"/>
    <w:uiPriority w:val="99"/>
    <w:rsid w:val="0051733A"/>
    <w:pPr>
      <w:shd w:val="clear" w:color="auto" w:fill="FFFFFF"/>
      <w:spacing w:line="192" w:lineRule="exact"/>
      <w:jc w:val="both"/>
    </w:pPr>
    <w:rPr>
      <w:rFonts w:eastAsiaTheme="minorHAnsi"/>
      <w:i/>
      <w:iCs/>
      <w:sz w:val="18"/>
      <w:szCs w:val="18"/>
      <w:lang w:eastAsia="en-US"/>
    </w:rPr>
  </w:style>
  <w:style w:type="character" w:customStyle="1" w:styleId="18">
    <w:name w:val="Основной текст (18)_"/>
    <w:basedOn w:val="a0"/>
    <w:link w:val="181"/>
    <w:uiPriority w:val="99"/>
    <w:locked/>
    <w:rsid w:val="00A84F75"/>
    <w:rPr>
      <w:rFonts w:ascii="Arial" w:hAnsi="Arial" w:cs="Arial"/>
      <w:sz w:val="12"/>
      <w:szCs w:val="12"/>
      <w:shd w:val="clear" w:color="auto" w:fill="FFFFFF"/>
    </w:rPr>
  </w:style>
  <w:style w:type="character" w:customStyle="1" w:styleId="811">
    <w:name w:val="Основной текст (8) + Курсив11"/>
    <w:basedOn w:val="8"/>
    <w:uiPriority w:val="99"/>
    <w:rsid w:val="00A84F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paragraph" w:customStyle="1" w:styleId="181">
    <w:name w:val="Основной текст (18)1"/>
    <w:basedOn w:val="a"/>
    <w:link w:val="18"/>
    <w:uiPriority w:val="99"/>
    <w:rsid w:val="00A84F75"/>
    <w:pPr>
      <w:shd w:val="clear" w:color="auto" w:fill="FFFFFF"/>
      <w:spacing w:line="240" w:lineRule="atLeast"/>
    </w:pPr>
    <w:rPr>
      <w:rFonts w:ascii="Arial" w:eastAsiaTheme="minorHAnsi" w:hAnsi="Arial" w:cs="Arial"/>
      <w:sz w:val="12"/>
      <w:szCs w:val="12"/>
      <w:lang w:eastAsia="en-US"/>
    </w:rPr>
  </w:style>
  <w:style w:type="character" w:customStyle="1" w:styleId="826">
    <w:name w:val="Основной текст (8) + Полужирный26"/>
    <w:basedOn w:val="8"/>
    <w:uiPriority w:val="99"/>
    <w:rsid w:val="00A84F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5">
    <w:name w:val="Основной текст (8) + Полужирный25"/>
    <w:aliases w:val="Курсив17"/>
    <w:basedOn w:val="8"/>
    <w:uiPriority w:val="99"/>
    <w:rsid w:val="00A84F75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0">
    <w:name w:val="Основной текст (8) + Курсив10"/>
    <w:basedOn w:val="8"/>
    <w:uiPriority w:val="99"/>
    <w:rsid w:val="00A84F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24">
    <w:name w:val="Основной текст (8) + Полужирный24"/>
    <w:basedOn w:val="8"/>
    <w:uiPriority w:val="99"/>
    <w:rsid w:val="00DB16E9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3">
    <w:name w:val="Основной текст (8) + Полужирный23"/>
    <w:aliases w:val="Курсив16"/>
    <w:basedOn w:val="8"/>
    <w:uiPriority w:val="99"/>
    <w:rsid w:val="00DB16E9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9">
    <w:name w:val="Основной текст (8) + Курсив9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20">
    <w:name w:val="Основной текст (20)_"/>
    <w:basedOn w:val="a0"/>
    <w:link w:val="200"/>
    <w:uiPriority w:val="99"/>
    <w:locked/>
    <w:rsid w:val="00DB16E9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00">
    <w:name w:val="Основной текст (20)"/>
    <w:basedOn w:val="a"/>
    <w:link w:val="20"/>
    <w:uiPriority w:val="99"/>
    <w:rsid w:val="00DB16E9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22">
    <w:name w:val="Основной текст (8) + Полужирный22"/>
    <w:basedOn w:val="8"/>
    <w:uiPriority w:val="99"/>
    <w:rsid w:val="00DB16E9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8">
    <w:name w:val="Основной текст (8) + Курсив8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 (13) + Курсив"/>
    <w:basedOn w:val="13"/>
    <w:uiPriority w:val="99"/>
    <w:rsid w:val="00DB16E9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21">
    <w:name w:val="Основной текст (8) + Полужирный21"/>
    <w:basedOn w:val="8"/>
    <w:uiPriority w:val="99"/>
    <w:rsid w:val="00DB16E9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70">
    <w:name w:val="Основной текст (8) + Курсив7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6">
    <w:name w:val="Основной текст (8) + Курсив6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Arial">
    <w:name w:val="Основной текст (13) + Arial"/>
    <w:aliases w:val="8 pt"/>
    <w:basedOn w:val="13"/>
    <w:uiPriority w:val="99"/>
    <w:rsid w:val="00D21D75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20">
    <w:name w:val="Основной текст (8) + Полужирный20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9">
    <w:name w:val="Основной текст (8) + Полужирный19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8">
    <w:name w:val="Основной текст (8) + Полужирный18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40">
    <w:name w:val="Основной текст (8) + Курсив4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22">
    <w:name w:val="Основной текст (22)_"/>
    <w:basedOn w:val="a0"/>
    <w:link w:val="220"/>
    <w:uiPriority w:val="99"/>
    <w:locked/>
    <w:rsid w:val="00D21D75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20">
    <w:name w:val="Основной текст (22)"/>
    <w:basedOn w:val="a"/>
    <w:link w:val="22"/>
    <w:uiPriority w:val="99"/>
    <w:rsid w:val="00D21D75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36">
    <w:name w:val="Основной текст (8) + Курсив3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70">
    <w:name w:val="Основной текст (8) + Полужирный17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a">
    <w:name w:val="Основной текст (8) + Курсив2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60">
    <w:name w:val="Основной текст (8) + Полужирный16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5">
    <w:name w:val="Основной текст (8) + Полужирный15"/>
    <w:aliases w:val="Курсив15"/>
    <w:basedOn w:val="8"/>
    <w:uiPriority w:val="99"/>
    <w:rsid w:val="00D21D75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a">
    <w:name w:val="Основной текст (8) + Курсив1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8">
    <w:name w:val="Основной текст (13) + Курсив8"/>
    <w:basedOn w:val="13"/>
    <w:uiPriority w:val="99"/>
    <w:rsid w:val="00D21D75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40">
    <w:name w:val="Основной текст (8) + Полужирный14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30">
    <w:name w:val="Основной текст (8) + Полужирный13"/>
    <w:aliases w:val="Курсив14"/>
    <w:basedOn w:val="8"/>
    <w:uiPriority w:val="99"/>
    <w:rsid w:val="00646192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2">
    <w:name w:val="Основной текст (13)"/>
    <w:basedOn w:val="13"/>
    <w:uiPriority w:val="99"/>
    <w:rsid w:val="00646192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20">
    <w:name w:val="Основной текст (8) + Полужирный12"/>
    <w:aliases w:val="Курсив13"/>
    <w:basedOn w:val="8"/>
    <w:uiPriority w:val="99"/>
    <w:rsid w:val="00646192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Consolas">
    <w:name w:val="Основной текст (8) + Consolas"/>
    <w:aliases w:val="8 pt6,Интервал 0 pt"/>
    <w:basedOn w:val="8"/>
    <w:uiPriority w:val="99"/>
    <w:rsid w:val="009F0F16"/>
    <w:rPr>
      <w:rFonts w:ascii="Consolas" w:hAnsi="Consolas" w:cs="Consolas"/>
      <w:spacing w:val="-10"/>
      <w:sz w:val="16"/>
      <w:szCs w:val="16"/>
      <w:shd w:val="clear" w:color="auto" w:fill="FFFFFF"/>
    </w:rPr>
  </w:style>
  <w:style w:type="character" w:customStyle="1" w:styleId="24">
    <w:name w:val="Основной текст (24)_"/>
    <w:basedOn w:val="a0"/>
    <w:link w:val="240"/>
    <w:uiPriority w:val="99"/>
    <w:locked/>
    <w:rsid w:val="009F0F16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40">
    <w:name w:val="Основной текст (24)"/>
    <w:basedOn w:val="a"/>
    <w:link w:val="24"/>
    <w:uiPriority w:val="99"/>
    <w:rsid w:val="009F0F16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Arial">
    <w:name w:val="Основной текст (8) + Arial"/>
    <w:aliases w:val="8 pt5,Полужирный9"/>
    <w:basedOn w:val="8"/>
    <w:uiPriority w:val="99"/>
    <w:rsid w:val="009F0F16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110">
    <w:name w:val="Основной текст (8) + Полужирный11"/>
    <w:aliases w:val="Курсив12"/>
    <w:basedOn w:val="8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3">
    <w:name w:val="Основной текст (13) + Не полужирный"/>
    <w:basedOn w:val="13"/>
    <w:uiPriority w:val="99"/>
    <w:rsid w:val="009F0F16"/>
    <w:rPr>
      <w:rFonts w:ascii="Times New Roman" w:hAnsi="Times New Roman" w:cs="Times New Roman"/>
      <w:b w:val="0"/>
      <w:bCs w:val="0"/>
      <w:spacing w:val="0"/>
      <w:sz w:val="18"/>
      <w:szCs w:val="18"/>
      <w:shd w:val="clear" w:color="auto" w:fill="FFFFFF"/>
    </w:rPr>
  </w:style>
  <w:style w:type="character" w:customStyle="1" w:styleId="137">
    <w:name w:val="Основной текст (13) + Курсив7"/>
    <w:basedOn w:val="13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00">
    <w:name w:val="Основной текст (8) + Полужирный10"/>
    <w:aliases w:val="Курсив11"/>
    <w:basedOn w:val="8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 (25)_"/>
    <w:basedOn w:val="a0"/>
    <w:link w:val="251"/>
    <w:uiPriority w:val="99"/>
    <w:locked/>
    <w:rsid w:val="009F0F16"/>
    <w:rPr>
      <w:rFonts w:ascii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250">
    <w:name w:val="Основной текст (25) + Не курсив"/>
    <w:basedOn w:val="25"/>
    <w:uiPriority w:val="99"/>
    <w:rsid w:val="009F0F16"/>
    <w:rPr>
      <w:rFonts w:ascii="Times New Roman" w:hAnsi="Times New Roman" w:cs="Times New Roman"/>
      <w:b/>
      <w:bCs/>
      <w:i w:val="0"/>
      <w:iCs w:val="0"/>
      <w:sz w:val="18"/>
      <w:szCs w:val="18"/>
      <w:shd w:val="clear" w:color="auto" w:fill="FFFFFF"/>
    </w:rPr>
  </w:style>
  <w:style w:type="character" w:customStyle="1" w:styleId="252">
    <w:name w:val="Основной текст (25)"/>
    <w:basedOn w:val="25"/>
    <w:uiPriority w:val="99"/>
    <w:rsid w:val="009F0F16"/>
    <w:rPr>
      <w:rFonts w:ascii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rsid w:val="009F0F16"/>
    <w:pPr>
      <w:shd w:val="clear" w:color="auto" w:fill="FFFFFF"/>
      <w:spacing w:line="192" w:lineRule="exact"/>
      <w:jc w:val="both"/>
    </w:pPr>
    <w:rPr>
      <w:rFonts w:eastAsiaTheme="minorHAnsi"/>
      <w:b/>
      <w:bCs/>
      <w:i/>
      <w:iCs/>
      <w:sz w:val="18"/>
      <w:szCs w:val="18"/>
      <w:lang w:eastAsia="en-US"/>
    </w:rPr>
  </w:style>
  <w:style w:type="character" w:customStyle="1" w:styleId="136">
    <w:name w:val="Основной текст (13) + Курсив6"/>
    <w:basedOn w:val="13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20">
    <w:name w:val="Основной текст (13) + Не полужирный2"/>
    <w:aliases w:val="Интервал 2 pt"/>
    <w:basedOn w:val="13"/>
    <w:uiPriority w:val="99"/>
    <w:rsid w:val="009F0F16"/>
    <w:rPr>
      <w:rFonts w:ascii="Times New Roman" w:hAnsi="Times New Roman" w:cs="Times New Roman"/>
      <w:b w:val="0"/>
      <w:bCs w:val="0"/>
      <w:spacing w:val="40"/>
      <w:sz w:val="18"/>
      <w:szCs w:val="18"/>
      <w:shd w:val="clear" w:color="auto" w:fill="FFFFFF"/>
    </w:rPr>
  </w:style>
  <w:style w:type="character" w:customStyle="1" w:styleId="890">
    <w:name w:val="Основной текст (8) + Полужирный9"/>
    <w:aliases w:val="Курсив10"/>
    <w:basedOn w:val="8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5">
    <w:name w:val="Основной текст (13) + Курсив5"/>
    <w:basedOn w:val="13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26">
    <w:name w:val="Основной текст (26)_"/>
    <w:basedOn w:val="a0"/>
    <w:link w:val="260"/>
    <w:uiPriority w:val="99"/>
    <w:locked/>
    <w:rsid w:val="00AA6CC0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60">
    <w:name w:val="Основной текст (26)"/>
    <w:basedOn w:val="a"/>
    <w:link w:val="26"/>
    <w:uiPriority w:val="99"/>
    <w:rsid w:val="00AA6CC0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Arial3">
    <w:name w:val="Основной текст (8) + Arial3"/>
    <w:aliases w:val="8 pt4,Полужирный8"/>
    <w:basedOn w:val="8"/>
    <w:uiPriority w:val="99"/>
    <w:rsid w:val="00AA6CC0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80">
    <w:name w:val="Основной текст (8) + Полужирный8"/>
    <w:aliases w:val="Курсив9"/>
    <w:basedOn w:val="8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71">
    <w:name w:val="Основной текст (8) + Полужирный7"/>
    <w:aliases w:val="Курсив8"/>
    <w:basedOn w:val="8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4">
    <w:name w:val="Основной текст (13) + Курсив4"/>
    <w:basedOn w:val="13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Arial1">
    <w:name w:val="Основной текст (8) + Arial1"/>
    <w:aliases w:val="8 pt2,Полужирный6"/>
    <w:basedOn w:val="8"/>
    <w:uiPriority w:val="99"/>
    <w:rsid w:val="004C4508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5">
    <w:name w:val="Заголовок №5"/>
    <w:basedOn w:val="a0"/>
    <w:uiPriority w:val="99"/>
    <w:rsid w:val="004C4508"/>
    <w:rPr>
      <w:rFonts w:ascii="Arial" w:hAnsi="Arial" w:cs="Arial"/>
      <w:b/>
      <w:bCs/>
      <w:noProof/>
      <w:spacing w:val="0"/>
      <w:sz w:val="40"/>
      <w:szCs w:val="40"/>
    </w:rPr>
  </w:style>
  <w:style w:type="character" w:customStyle="1" w:styleId="860">
    <w:name w:val="Основной текст (8) + Полужирный6"/>
    <w:aliases w:val="Курсив7"/>
    <w:basedOn w:val="8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5">
    <w:name w:val="Основной текст (8) + Полужирный5"/>
    <w:aliases w:val="Курсив6"/>
    <w:basedOn w:val="8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30">
    <w:name w:val="Основной текст (13) + Курсив3"/>
    <w:basedOn w:val="13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41">
    <w:name w:val="Основной текст (8) + Полужирный4"/>
    <w:aliases w:val="Курсив5"/>
    <w:basedOn w:val="8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paragraph" w:customStyle="1" w:styleId="p1">
    <w:name w:val="p1"/>
    <w:basedOn w:val="a"/>
    <w:rsid w:val="00851DBE"/>
    <w:pPr>
      <w:spacing w:before="100" w:beforeAutospacing="1" w:after="100" w:afterAutospacing="1"/>
    </w:pPr>
  </w:style>
  <w:style w:type="paragraph" w:customStyle="1" w:styleId="p6">
    <w:name w:val="p6"/>
    <w:basedOn w:val="a"/>
    <w:rsid w:val="00851DBE"/>
    <w:pPr>
      <w:spacing w:before="100" w:beforeAutospacing="1" w:after="100" w:afterAutospacing="1"/>
    </w:pPr>
  </w:style>
  <w:style w:type="character" w:customStyle="1" w:styleId="s1">
    <w:name w:val="s1"/>
    <w:basedOn w:val="a0"/>
    <w:rsid w:val="00851DBE"/>
  </w:style>
  <w:style w:type="paragraph" w:customStyle="1" w:styleId="p7">
    <w:name w:val="p7"/>
    <w:basedOn w:val="a"/>
    <w:rsid w:val="00851DBE"/>
    <w:pPr>
      <w:spacing w:before="100" w:beforeAutospacing="1" w:after="100" w:afterAutospacing="1"/>
    </w:pPr>
  </w:style>
  <w:style w:type="character" w:customStyle="1" w:styleId="s2">
    <w:name w:val="s2"/>
    <w:basedOn w:val="a0"/>
    <w:rsid w:val="00851DBE"/>
  </w:style>
  <w:style w:type="paragraph" w:customStyle="1" w:styleId="p8">
    <w:name w:val="p8"/>
    <w:basedOn w:val="a"/>
    <w:rsid w:val="00851DBE"/>
    <w:pPr>
      <w:spacing w:before="100" w:beforeAutospacing="1" w:after="100" w:afterAutospacing="1"/>
    </w:pPr>
  </w:style>
  <w:style w:type="character" w:customStyle="1" w:styleId="ac">
    <w:name w:val="Абзац списка Знак"/>
    <w:link w:val="ab"/>
    <w:uiPriority w:val="34"/>
    <w:locked/>
    <w:rsid w:val="00DB3B55"/>
    <w:rPr>
      <w:rFonts w:ascii="Calibri" w:eastAsia="Calibri" w:hAnsi="Calibri" w:cs="Times New Roman"/>
    </w:rPr>
  </w:style>
  <w:style w:type="character" w:styleId="af8">
    <w:name w:val="Strong"/>
    <w:basedOn w:val="a0"/>
    <w:qFormat/>
    <w:rsid w:val="002611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1646F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1646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07F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07FF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E07FF0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2E2DCD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2E2D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6">
    <w:name w:val="c6"/>
    <w:basedOn w:val="a0"/>
    <w:rsid w:val="002E2DCD"/>
  </w:style>
  <w:style w:type="character" w:styleId="ad">
    <w:name w:val="Hyperlink"/>
    <w:rsid w:val="00207A19"/>
    <w:rPr>
      <w:color w:val="0000FF"/>
      <w:u w:val="single"/>
    </w:rPr>
  </w:style>
  <w:style w:type="character" w:customStyle="1" w:styleId="8">
    <w:name w:val="Основной текст (8)_"/>
    <w:basedOn w:val="a0"/>
    <w:link w:val="81"/>
    <w:uiPriority w:val="99"/>
    <w:rsid w:val="0010147A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10147A"/>
    <w:pPr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80">
    <w:name w:val="Основной текст (8) + Курсив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87">
    <w:name w:val="Основной текст (8) + 7"/>
    <w:aliases w:val="5 pt20,Полужирный7,Основной текст (8) + Arial2,8 pt3"/>
    <w:basedOn w:val="8"/>
    <w:uiPriority w:val="99"/>
    <w:rsid w:val="0010147A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835">
    <w:name w:val="Основной текст (8) + Курсив35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apple-converted-space">
    <w:name w:val="apple-converted-space"/>
    <w:rsid w:val="00530439"/>
  </w:style>
  <w:style w:type="paragraph" w:customStyle="1" w:styleId="Default">
    <w:name w:val="Default"/>
    <w:rsid w:val="005304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366C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366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1">
    <w:name w:val="c11"/>
    <w:basedOn w:val="a"/>
    <w:rsid w:val="00323FE1"/>
    <w:pPr>
      <w:spacing w:before="100" w:beforeAutospacing="1" w:after="100" w:afterAutospacing="1"/>
    </w:pPr>
  </w:style>
  <w:style w:type="character" w:customStyle="1" w:styleId="c3">
    <w:name w:val="c3"/>
    <w:basedOn w:val="a0"/>
    <w:rsid w:val="00323FE1"/>
  </w:style>
  <w:style w:type="character" w:customStyle="1" w:styleId="c2">
    <w:name w:val="c2"/>
    <w:basedOn w:val="a0"/>
    <w:rsid w:val="00323FE1"/>
  </w:style>
  <w:style w:type="paragraph" w:customStyle="1" w:styleId="c7">
    <w:name w:val="c7"/>
    <w:basedOn w:val="a"/>
    <w:rsid w:val="00323FE1"/>
    <w:pPr>
      <w:spacing w:before="100" w:beforeAutospacing="1" w:after="100" w:afterAutospacing="1"/>
    </w:pPr>
  </w:style>
  <w:style w:type="character" w:customStyle="1" w:styleId="c1">
    <w:name w:val="c1"/>
    <w:basedOn w:val="a0"/>
    <w:rsid w:val="00323FE1"/>
  </w:style>
  <w:style w:type="character" w:customStyle="1" w:styleId="c0">
    <w:name w:val="c0"/>
    <w:basedOn w:val="a0"/>
    <w:rsid w:val="00323FE1"/>
  </w:style>
  <w:style w:type="paragraph" w:customStyle="1" w:styleId="c17">
    <w:name w:val="c17"/>
    <w:basedOn w:val="a"/>
    <w:rsid w:val="00323FE1"/>
    <w:pPr>
      <w:spacing w:before="100" w:beforeAutospacing="1" w:after="100" w:afterAutospacing="1"/>
    </w:pPr>
  </w:style>
  <w:style w:type="paragraph" w:customStyle="1" w:styleId="c10">
    <w:name w:val="c10"/>
    <w:basedOn w:val="a"/>
    <w:rsid w:val="00323FE1"/>
    <w:pPr>
      <w:spacing w:before="100" w:beforeAutospacing="1" w:after="100" w:afterAutospacing="1"/>
    </w:pPr>
  </w:style>
  <w:style w:type="paragraph" w:customStyle="1" w:styleId="c9">
    <w:name w:val="c9"/>
    <w:basedOn w:val="a"/>
    <w:rsid w:val="00323FE1"/>
    <w:pPr>
      <w:spacing w:before="100" w:beforeAutospacing="1" w:after="100" w:afterAutospacing="1"/>
    </w:pPr>
  </w:style>
  <w:style w:type="paragraph" w:customStyle="1" w:styleId="c4">
    <w:name w:val="c4"/>
    <w:basedOn w:val="a"/>
    <w:rsid w:val="00323FE1"/>
    <w:pPr>
      <w:spacing w:before="100" w:beforeAutospacing="1" w:after="100" w:afterAutospacing="1"/>
    </w:pPr>
  </w:style>
  <w:style w:type="paragraph" w:customStyle="1" w:styleId="c16">
    <w:name w:val="c16"/>
    <w:basedOn w:val="a"/>
    <w:rsid w:val="00323FE1"/>
    <w:pPr>
      <w:spacing w:before="100" w:beforeAutospacing="1" w:after="100" w:afterAutospacing="1"/>
    </w:pPr>
  </w:style>
  <w:style w:type="paragraph" w:customStyle="1" w:styleId="c18">
    <w:name w:val="c18"/>
    <w:basedOn w:val="a"/>
    <w:rsid w:val="00323FE1"/>
    <w:pPr>
      <w:spacing w:before="100" w:beforeAutospacing="1" w:after="100" w:afterAutospacing="1"/>
    </w:pPr>
  </w:style>
  <w:style w:type="paragraph" w:customStyle="1" w:styleId="c15">
    <w:name w:val="c15"/>
    <w:basedOn w:val="a"/>
    <w:rsid w:val="00323FE1"/>
    <w:pPr>
      <w:spacing w:before="100" w:beforeAutospacing="1" w:after="100" w:afterAutospacing="1"/>
    </w:pPr>
  </w:style>
  <w:style w:type="paragraph" w:customStyle="1" w:styleId="line150">
    <w:name w:val="line150"/>
    <w:basedOn w:val="a"/>
    <w:uiPriority w:val="99"/>
    <w:rsid w:val="00DD1D67"/>
    <w:pPr>
      <w:spacing w:before="100" w:beforeAutospacing="1" w:after="100" w:afterAutospacing="1"/>
    </w:pPr>
  </w:style>
  <w:style w:type="character" w:customStyle="1" w:styleId="udouble">
    <w:name w:val="udouble"/>
    <w:rsid w:val="00DD1D67"/>
  </w:style>
  <w:style w:type="character" w:customStyle="1" w:styleId="litera">
    <w:name w:val="litera"/>
    <w:rsid w:val="00DD1D67"/>
  </w:style>
  <w:style w:type="character" w:customStyle="1" w:styleId="usingle">
    <w:name w:val="usingle"/>
    <w:rsid w:val="00DD1D67"/>
  </w:style>
  <w:style w:type="character" w:customStyle="1" w:styleId="wavyline">
    <w:name w:val="wavyline"/>
    <w:rsid w:val="00DD1D67"/>
  </w:style>
  <w:style w:type="character" w:customStyle="1" w:styleId="dotdashed">
    <w:name w:val="dotdashed"/>
    <w:rsid w:val="00DD1D67"/>
  </w:style>
  <w:style w:type="character" w:customStyle="1" w:styleId="w">
    <w:name w:val="w"/>
    <w:rsid w:val="00DD1D67"/>
  </w:style>
  <w:style w:type="character" w:styleId="af0">
    <w:name w:val="Emphasis"/>
    <w:uiPriority w:val="20"/>
    <w:qFormat/>
    <w:rsid w:val="00DD1D67"/>
    <w:rPr>
      <w:i/>
      <w:iCs/>
    </w:rPr>
  </w:style>
  <w:style w:type="character" w:customStyle="1" w:styleId="af1">
    <w:name w:val="Основной текст Знак"/>
    <w:link w:val="af2"/>
    <w:semiHidden/>
    <w:locked/>
    <w:rsid w:val="00E257FE"/>
    <w:rPr>
      <w:sz w:val="24"/>
      <w:szCs w:val="24"/>
      <w:u w:val="single"/>
    </w:rPr>
  </w:style>
  <w:style w:type="paragraph" w:styleId="af2">
    <w:name w:val="Body Text"/>
    <w:basedOn w:val="a"/>
    <w:link w:val="af1"/>
    <w:semiHidden/>
    <w:rsid w:val="00E257FE"/>
    <w:rPr>
      <w:rFonts w:asciiTheme="minorHAnsi" w:eastAsiaTheme="minorHAnsi" w:hAnsiTheme="minorHAnsi" w:cstheme="minorBidi"/>
      <w:u w:val="single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E257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link w:val="af4"/>
    <w:uiPriority w:val="1"/>
    <w:qFormat/>
    <w:rsid w:val="00D24225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16">
    <w:name w:val="Font Style16"/>
    <w:basedOn w:val="a0"/>
    <w:uiPriority w:val="99"/>
    <w:rsid w:val="009C45D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">
    <w:name w:val="Font Style14"/>
    <w:basedOn w:val="a0"/>
    <w:uiPriority w:val="99"/>
    <w:rsid w:val="009C45D6"/>
    <w:rPr>
      <w:rFonts w:ascii="MS Reference Sans Serif" w:hAnsi="MS Reference Sans Serif" w:cs="MS Reference Sans Serif"/>
      <w:b/>
      <w:bCs/>
      <w:spacing w:val="-10"/>
      <w:sz w:val="42"/>
      <w:szCs w:val="42"/>
    </w:rPr>
  </w:style>
  <w:style w:type="character" w:customStyle="1" w:styleId="FontStyle11">
    <w:name w:val="Font Style11"/>
    <w:basedOn w:val="a0"/>
    <w:uiPriority w:val="99"/>
    <w:rsid w:val="009C45D6"/>
    <w:rPr>
      <w:rFonts w:ascii="Arial Unicode MS" w:eastAsia="Arial Unicode MS" w:cs="Arial Unicode MS"/>
      <w:i/>
      <w:iCs/>
      <w:spacing w:val="30"/>
      <w:sz w:val="20"/>
      <w:szCs w:val="20"/>
    </w:rPr>
  </w:style>
  <w:style w:type="character" w:customStyle="1" w:styleId="FontStyle13">
    <w:name w:val="Font Style13"/>
    <w:basedOn w:val="a0"/>
    <w:uiPriority w:val="99"/>
    <w:rsid w:val="009C45D6"/>
    <w:rPr>
      <w:rFonts w:ascii="Arial Unicode MS" w:eastAsia="Arial Unicode MS" w:cs="Arial Unicode MS"/>
      <w:b/>
      <w:bCs/>
      <w:sz w:val="26"/>
      <w:szCs w:val="26"/>
    </w:rPr>
  </w:style>
  <w:style w:type="character" w:customStyle="1" w:styleId="FontStyle26">
    <w:name w:val="Font Style26"/>
    <w:basedOn w:val="a0"/>
    <w:uiPriority w:val="99"/>
    <w:rsid w:val="006758CC"/>
    <w:rPr>
      <w:rFonts w:ascii="Times New Roman" w:hAnsi="Times New Roman" w:cs="Times New Roman"/>
      <w:sz w:val="16"/>
      <w:szCs w:val="16"/>
    </w:rPr>
  </w:style>
  <w:style w:type="character" w:customStyle="1" w:styleId="FontStyle22">
    <w:name w:val="Font Style22"/>
    <w:basedOn w:val="a0"/>
    <w:uiPriority w:val="99"/>
    <w:rsid w:val="006758CC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basedOn w:val="a0"/>
    <w:uiPriority w:val="99"/>
    <w:rsid w:val="006758C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1">
    <w:name w:val="Font Style41"/>
    <w:basedOn w:val="a0"/>
    <w:uiPriority w:val="99"/>
    <w:rsid w:val="006758CC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9">
    <w:name w:val="Font Style19"/>
    <w:basedOn w:val="a0"/>
    <w:uiPriority w:val="99"/>
    <w:rsid w:val="006758CC"/>
    <w:rPr>
      <w:rFonts w:ascii="Microsoft Sans Serif" w:hAnsi="Microsoft Sans Serif" w:cs="Microsoft Sans Serif"/>
      <w:b/>
      <w:bCs/>
      <w:i/>
      <w:iCs/>
      <w:sz w:val="16"/>
      <w:szCs w:val="16"/>
    </w:rPr>
  </w:style>
  <w:style w:type="character" w:customStyle="1" w:styleId="FontStyle20">
    <w:name w:val="Font Style20"/>
    <w:basedOn w:val="a0"/>
    <w:uiPriority w:val="99"/>
    <w:rsid w:val="006758CC"/>
    <w:rPr>
      <w:rFonts w:ascii="Times New Roman" w:hAnsi="Times New Roman" w:cs="Times New Roman"/>
      <w:i/>
      <w:iCs/>
      <w:sz w:val="18"/>
      <w:szCs w:val="18"/>
    </w:rPr>
  </w:style>
  <w:style w:type="character" w:customStyle="1" w:styleId="c5">
    <w:name w:val="c5"/>
    <w:basedOn w:val="a0"/>
    <w:rsid w:val="00A64D5B"/>
  </w:style>
  <w:style w:type="character" w:customStyle="1" w:styleId="c25">
    <w:name w:val="c25"/>
    <w:basedOn w:val="a0"/>
    <w:rsid w:val="00A64D5B"/>
  </w:style>
  <w:style w:type="character" w:customStyle="1" w:styleId="7">
    <w:name w:val="Заголовок №7_"/>
    <w:basedOn w:val="a0"/>
    <w:link w:val="70"/>
    <w:uiPriority w:val="99"/>
    <w:rsid w:val="00D241DA"/>
    <w:rPr>
      <w:rFonts w:ascii="Arial" w:hAnsi="Arial" w:cs="Arial"/>
      <w:sz w:val="18"/>
      <w:szCs w:val="18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rsid w:val="00D241DA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1pt">
    <w:name w:val="Основной текст + Интервал 1 pt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7">
    <w:name w:val="Основной текст + Полужирный57"/>
    <w:aliases w:val="Курсив60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9">
    <w:name w:val="Основной текст + Интервал 1 pt29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6">
    <w:name w:val="Основной текст + Полужирный56"/>
    <w:aliases w:val="Курсив59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55">
    <w:name w:val="Основной текст + Полужирный55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71">
    <w:name w:val="Заголовок №7 + Полужирный"/>
    <w:basedOn w:val="7"/>
    <w:uiPriority w:val="99"/>
    <w:rsid w:val="00D241DA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54">
    <w:name w:val="Основной текст + Полужирный54"/>
    <w:aliases w:val="Курсив58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8">
    <w:name w:val="Основной текст + Интервал 1 pt28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3">
    <w:name w:val="Основной текст + Полужирный53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1pt27">
    <w:name w:val="Основной текст + Интервал 1 pt27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2">
    <w:name w:val="Основной текст + Полужирный52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51">
    <w:name w:val="Основной текст + Полужирный51"/>
    <w:aliases w:val="Курсив57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1">
    <w:name w:val="Основной текст (11)_"/>
    <w:basedOn w:val="a0"/>
    <w:link w:val="110"/>
    <w:uiPriority w:val="99"/>
    <w:rsid w:val="00D241DA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111">
    <w:name w:val="Основной текст (11) + Не полужирный"/>
    <w:aliases w:val="Не курсив"/>
    <w:basedOn w:val="11"/>
    <w:uiPriority w:val="99"/>
    <w:rsid w:val="00D241DA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91">
    <w:name w:val="Основной текст (9) + Не полужирный"/>
    <w:aliases w:val="Курсив56"/>
    <w:basedOn w:val="9"/>
    <w:uiPriority w:val="99"/>
    <w:rsid w:val="00D241DA"/>
    <w:rPr>
      <w:rFonts w:ascii="Arial" w:hAnsi="Arial" w:cs="Arial"/>
      <w:b w:val="0"/>
      <w:bCs w:val="0"/>
      <w:i/>
      <w:iCs/>
      <w:sz w:val="18"/>
      <w:szCs w:val="18"/>
      <w:shd w:val="clear" w:color="auto" w:fill="FFFFFF"/>
    </w:rPr>
  </w:style>
  <w:style w:type="character" w:customStyle="1" w:styleId="112">
    <w:name w:val="Основной текст (11) + Не курсив"/>
    <w:basedOn w:val="11"/>
    <w:uiPriority w:val="99"/>
    <w:rsid w:val="00D241DA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50">
    <w:name w:val="Основной текст + Полужирный50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49">
    <w:name w:val="Основной текст + Полужирный49"/>
    <w:aliases w:val="Курсив55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6">
    <w:name w:val="Основной текст + Интервал 1 pt26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73">
    <w:name w:val="Заголовок №7 (3)_"/>
    <w:basedOn w:val="a0"/>
    <w:link w:val="730"/>
    <w:uiPriority w:val="99"/>
    <w:rsid w:val="00D241DA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731">
    <w:name w:val="Заголовок №7 (3) + Не полужирный"/>
    <w:aliases w:val="Курсив54"/>
    <w:basedOn w:val="73"/>
    <w:uiPriority w:val="99"/>
    <w:rsid w:val="00D241DA"/>
    <w:rPr>
      <w:rFonts w:ascii="Arial" w:hAnsi="Arial" w:cs="Arial"/>
      <w:b w:val="0"/>
      <w:bCs w:val="0"/>
      <w:i/>
      <w:iCs/>
      <w:sz w:val="18"/>
      <w:szCs w:val="18"/>
      <w:shd w:val="clear" w:color="auto" w:fill="FFFFFF"/>
    </w:rPr>
  </w:style>
  <w:style w:type="character" w:customStyle="1" w:styleId="12">
    <w:name w:val="Основной текст (12)_"/>
    <w:basedOn w:val="a0"/>
    <w:link w:val="120"/>
    <w:uiPriority w:val="99"/>
    <w:rsid w:val="00D241DA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21">
    <w:name w:val="Основной текст (12) + Не полужирный"/>
    <w:basedOn w:val="12"/>
    <w:uiPriority w:val="99"/>
    <w:rsid w:val="00D241DA"/>
    <w:rPr>
      <w:rFonts w:ascii="Times New Roman" w:hAnsi="Times New Roman" w:cs="Times New Roman"/>
      <w:b w:val="0"/>
      <w:bCs w:val="0"/>
      <w:sz w:val="19"/>
      <w:szCs w:val="19"/>
      <w:shd w:val="clear" w:color="auto" w:fill="FFFFFF"/>
    </w:rPr>
  </w:style>
  <w:style w:type="character" w:customStyle="1" w:styleId="1pt25">
    <w:name w:val="Основной текст + Интервал 1 pt25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8">
    <w:name w:val="Основной текст + Полужирный48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47">
    <w:name w:val="Основной текст + Полужирный47"/>
    <w:aliases w:val="Курсив53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82">
    <w:name w:val="Заголовок №8_"/>
    <w:basedOn w:val="a0"/>
    <w:link w:val="83"/>
    <w:uiPriority w:val="99"/>
    <w:rsid w:val="00D241DA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84">
    <w:name w:val="Заголовок №8 + Не курсив"/>
    <w:basedOn w:val="82"/>
    <w:uiPriority w:val="99"/>
    <w:rsid w:val="00D241DA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46">
    <w:name w:val="Основной текст + Полужирный46"/>
    <w:aliases w:val="Курсив52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4">
    <w:name w:val="Основной текст + Интервал 1 pt24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5">
    <w:name w:val="Основной текст + Полужирный45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paragraph" w:customStyle="1" w:styleId="70">
    <w:name w:val="Заголовок №7"/>
    <w:basedOn w:val="a"/>
    <w:link w:val="7"/>
    <w:uiPriority w:val="99"/>
    <w:rsid w:val="00D241DA"/>
    <w:pPr>
      <w:shd w:val="clear" w:color="auto" w:fill="FFFFFF"/>
      <w:spacing w:before="180" w:after="180" w:line="240" w:lineRule="atLeast"/>
      <w:outlineLvl w:val="6"/>
    </w:pPr>
    <w:rPr>
      <w:rFonts w:ascii="Arial" w:eastAsiaTheme="minorHAnsi" w:hAnsi="Arial" w:cs="Arial"/>
      <w:sz w:val="18"/>
      <w:szCs w:val="18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D241DA"/>
    <w:pPr>
      <w:shd w:val="clear" w:color="auto" w:fill="FFFFFF"/>
      <w:spacing w:before="180" w:after="180" w:line="240" w:lineRule="atLeast"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110">
    <w:name w:val="Основной текст (11)"/>
    <w:basedOn w:val="a"/>
    <w:link w:val="11"/>
    <w:uiPriority w:val="99"/>
    <w:rsid w:val="00D241DA"/>
    <w:pPr>
      <w:shd w:val="clear" w:color="auto" w:fill="FFFFFF"/>
      <w:spacing w:line="192" w:lineRule="exact"/>
      <w:ind w:firstLine="280"/>
      <w:jc w:val="both"/>
    </w:pPr>
    <w:rPr>
      <w:rFonts w:eastAsiaTheme="minorHAnsi"/>
      <w:b/>
      <w:bCs/>
      <w:i/>
      <w:iCs/>
      <w:sz w:val="19"/>
      <w:szCs w:val="19"/>
      <w:lang w:eastAsia="en-US"/>
    </w:rPr>
  </w:style>
  <w:style w:type="paragraph" w:customStyle="1" w:styleId="730">
    <w:name w:val="Заголовок №7 (3)"/>
    <w:basedOn w:val="a"/>
    <w:link w:val="73"/>
    <w:uiPriority w:val="99"/>
    <w:rsid w:val="00D241DA"/>
    <w:pPr>
      <w:shd w:val="clear" w:color="auto" w:fill="FFFFFF"/>
      <w:spacing w:before="180" w:after="120" w:line="240" w:lineRule="atLeast"/>
      <w:outlineLvl w:val="6"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120">
    <w:name w:val="Основной текст (12)"/>
    <w:basedOn w:val="a"/>
    <w:link w:val="12"/>
    <w:uiPriority w:val="99"/>
    <w:rsid w:val="00D241DA"/>
    <w:pPr>
      <w:shd w:val="clear" w:color="auto" w:fill="FFFFFF"/>
      <w:spacing w:line="192" w:lineRule="exact"/>
      <w:ind w:firstLine="280"/>
      <w:jc w:val="both"/>
    </w:pPr>
    <w:rPr>
      <w:rFonts w:eastAsiaTheme="minorHAnsi"/>
      <w:b/>
      <w:bCs/>
      <w:sz w:val="19"/>
      <w:szCs w:val="19"/>
      <w:lang w:eastAsia="en-US"/>
    </w:rPr>
  </w:style>
  <w:style w:type="paragraph" w:customStyle="1" w:styleId="83">
    <w:name w:val="Заголовок №8"/>
    <w:basedOn w:val="a"/>
    <w:link w:val="82"/>
    <w:uiPriority w:val="99"/>
    <w:rsid w:val="00D241DA"/>
    <w:pPr>
      <w:shd w:val="clear" w:color="auto" w:fill="FFFFFF"/>
      <w:spacing w:line="192" w:lineRule="exact"/>
      <w:jc w:val="both"/>
      <w:outlineLvl w:val="7"/>
    </w:pPr>
    <w:rPr>
      <w:rFonts w:eastAsiaTheme="minorHAnsi"/>
      <w:b/>
      <w:bCs/>
      <w:i/>
      <w:iCs/>
      <w:sz w:val="19"/>
      <w:szCs w:val="19"/>
      <w:lang w:eastAsia="en-US"/>
    </w:rPr>
  </w:style>
  <w:style w:type="character" w:customStyle="1" w:styleId="af4">
    <w:name w:val="Без интервала Знак"/>
    <w:basedOn w:val="a0"/>
    <w:link w:val="af3"/>
    <w:uiPriority w:val="1"/>
    <w:rsid w:val="004402A2"/>
    <w:rPr>
      <w:rFonts w:eastAsiaTheme="minorEastAsia"/>
      <w:lang w:eastAsia="ru-RU"/>
    </w:rPr>
  </w:style>
  <w:style w:type="character" w:customStyle="1" w:styleId="8350">
    <w:name w:val="Основной текст (8) + Полужирный35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af5">
    <w:name w:val="Сноска_"/>
    <w:basedOn w:val="a0"/>
    <w:link w:val="af6"/>
    <w:uiPriority w:val="99"/>
    <w:rsid w:val="000B78ED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af7">
    <w:name w:val="Сноска + Курсив"/>
    <w:basedOn w:val="af5"/>
    <w:uiPriority w:val="99"/>
    <w:rsid w:val="000B78ED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0B78ED"/>
    <w:pPr>
      <w:shd w:val="clear" w:color="auto" w:fill="FFFFFF"/>
      <w:spacing w:line="211" w:lineRule="exact"/>
      <w:ind w:firstLine="280"/>
    </w:pPr>
    <w:rPr>
      <w:rFonts w:eastAsiaTheme="minorHAnsi"/>
      <w:sz w:val="18"/>
      <w:szCs w:val="18"/>
      <w:lang w:eastAsia="en-US"/>
    </w:rPr>
  </w:style>
  <w:style w:type="character" w:customStyle="1" w:styleId="13">
    <w:name w:val="Основной текст (13)_"/>
    <w:basedOn w:val="a0"/>
    <w:link w:val="131"/>
    <w:uiPriority w:val="99"/>
    <w:rsid w:val="000B78ED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834">
    <w:name w:val="Основной текст (8) + Полужирный34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paragraph" w:customStyle="1" w:styleId="131">
    <w:name w:val="Основной текст (13)1"/>
    <w:basedOn w:val="a"/>
    <w:link w:val="13"/>
    <w:uiPriority w:val="99"/>
    <w:rsid w:val="000B78ED"/>
    <w:pPr>
      <w:shd w:val="clear" w:color="auto" w:fill="FFFFFF"/>
      <w:spacing w:line="240" w:lineRule="atLeast"/>
      <w:ind w:hanging="480"/>
      <w:jc w:val="both"/>
    </w:pPr>
    <w:rPr>
      <w:rFonts w:eastAsiaTheme="minorHAnsi"/>
      <w:b/>
      <w:bCs/>
      <w:sz w:val="18"/>
      <w:szCs w:val="18"/>
      <w:lang w:eastAsia="en-US"/>
    </w:rPr>
  </w:style>
  <w:style w:type="character" w:customStyle="1" w:styleId="816">
    <w:name w:val="Основной текст (8) + Курсив16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33">
    <w:name w:val="Основной текст (8) + Полужирный33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4">
    <w:name w:val="Основной текст (8) + Курсив14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31">
    <w:name w:val="Основной текст (8) + Полужирный31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30">
    <w:name w:val="Основной текст (8) + Полужирный30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3">
    <w:name w:val="Основной текст (8) + Курсив13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2">
    <w:name w:val="Основной текст (8) + Курсив12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27">
    <w:name w:val="Основной текст (8) + Полужирный27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7">
    <w:name w:val="Основной текст (8) + Курсив17"/>
    <w:basedOn w:val="8"/>
    <w:uiPriority w:val="99"/>
    <w:rsid w:val="002F43DC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92">
    <w:name w:val="Подпись к картинке + 9"/>
    <w:aliases w:val="5 pt,Полужирный,Курсив"/>
    <w:basedOn w:val="a0"/>
    <w:uiPriority w:val="99"/>
    <w:rsid w:val="002F43DC"/>
    <w:rPr>
      <w:rFonts w:ascii="Times New Roman" w:hAnsi="Times New Roman" w:cs="Times New Roman"/>
      <w:b/>
      <w:bCs/>
      <w:i/>
      <w:iCs/>
      <w:spacing w:val="0"/>
      <w:sz w:val="19"/>
      <w:szCs w:val="19"/>
    </w:rPr>
  </w:style>
  <w:style w:type="character" w:customStyle="1" w:styleId="832">
    <w:name w:val="Основной текст (8) + Полужирный32"/>
    <w:basedOn w:val="8"/>
    <w:uiPriority w:val="99"/>
    <w:rsid w:val="002F43DC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9">
    <w:name w:val="Основной текст (8) + Полужирный29"/>
    <w:basedOn w:val="8"/>
    <w:uiPriority w:val="99"/>
    <w:rsid w:val="0051733A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8">
    <w:name w:val="Основной текст (8) + Полужирный28"/>
    <w:aliases w:val="Курсив18"/>
    <w:basedOn w:val="8"/>
    <w:uiPriority w:val="99"/>
    <w:rsid w:val="0051733A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7">
    <w:name w:val="Основной текст (17)_"/>
    <w:basedOn w:val="a0"/>
    <w:link w:val="170"/>
    <w:uiPriority w:val="99"/>
    <w:locked/>
    <w:rsid w:val="0051733A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170">
    <w:name w:val="Основной текст (17)"/>
    <w:basedOn w:val="a"/>
    <w:link w:val="17"/>
    <w:uiPriority w:val="99"/>
    <w:rsid w:val="0051733A"/>
    <w:pPr>
      <w:shd w:val="clear" w:color="auto" w:fill="FFFFFF"/>
      <w:spacing w:line="192" w:lineRule="exact"/>
      <w:jc w:val="both"/>
    </w:pPr>
    <w:rPr>
      <w:rFonts w:eastAsiaTheme="minorHAnsi"/>
      <w:i/>
      <w:iCs/>
      <w:sz w:val="18"/>
      <w:szCs w:val="18"/>
      <w:lang w:eastAsia="en-US"/>
    </w:rPr>
  </w:style>
  <w:style w:type="character" w:customStyle="1" w:styleId="18">
    <w:name w:val="Основной текст (18)_"/>
    <w:basedOn w:val="a0"/>
    <w:link w:val="181"/>
    <w:uiPriority w:val="99"/>
    <w:locked/>
    <w:rsid w:val="00A84F75"/>
    <w:rPr>
      <w:rFonts w:ascii="Arial" w:hAnsi="Arial" w:cs="Arial"/>
      <w:sz w:val="12"/>
      <w:szCs w:val="12"/>
      <w:shd w:val="clear" w:color="auto" w:fill="FFFFFF"/>
    </w:rPr>
  </w:style>
  <w:style w:type="character" w:customStyle="1" w:styleId="811">
    <w:name w:val="Основной текст (8) + Курсив11"/>
    <w:basedOn w:val="8"/>
    <w:uiPriority w:val="99"/>
    <w:rsid w:val="00A84F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paragraph" w:customStyle="1" w:styleId="181">
    <w:name w:val="Основной текст (18)1"/>
    <w:basedOn w:val="a"/>
    <w:link w:val="18"/>
    <w:uiPriority w:val="99"/>
    <w:rsid w:val="00A84F75"/>
    <w:pPr>
      <w:shd w:val="clear" w:color="auto" w:fill="FFFFFF"/>
      <w:spacing w:line="240" w:lineRule="atLeast"/>
    </w:pPr>
    <w:rPr>
      <w:rFonts w:ascii="Arial" w:eastAsiaTheme="minorHAnsi" w:hAnsi="Arial" w:cs="Arial"/>
      <w:sz w:val="12"/>
      <w:szCs w:val="12"/>
      <w:lang w:eastAsia="en-US"/>
    </w:rPr>
  </w:style>
  <w:style w:type="character" w:customStyle="1" w:styleId="826">
    <w:name w:val="Основной текст (8) + Полужирный26"/>
    <w:basedOn w:val="8"/>
    <w:uiPriority w:val="99"/>
    <w:rsid w:val="00A84F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5">
    <w:name w:val="Основной текст (8) + Полужирный25"/>
    <w:aliases w:val="Курсив17"/>
    <w:basedOn w:val="8"/>
    <w:uiPriority w:val="99"/>
    <w:rsid w:val="00A84F75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0">
    <w:name w:val="Основной текст (8) + Курсив10"/>
    <w:basedOn w:val="8"/>
    <w:uiPriority w:val="99"/>
    <w:rsid w:val="00A84F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24">
    <w:name w:val="Основной текст (8) + Полужирный24"/>
    <w:basedOn w:val="8"/>
    <w:uiPriority w:val="99"/>
    <w:rsid w:val="00DB16E9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3">
    <w:name w:val="Основной текст (8) + Полужирный23"/>
    <w:aliases w:val="Курсив16"/>
    <w:basedOn w:val="8"/>
    <w:uiPriority w:val="99"/>
    <w:rsid w:val="00DB16E9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9">
    <w:name w:val="Основной текст (8) + Курсив9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20">
    <w:name w:val="Основной текст (20)_"/>
    <w:basedOn w:val="a0"/>
    <w:link w:val="200"/>
    <w:uiPriority w:val="99"/>
    <w:locked/>
    <w:rsid w:val="00DB16E9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00">
    <w:name w:val="Основной текст (20)"/>
    <w:basedOn w:val="a"/>
    <w:link w:val="20"/>
    <w:uiPriority w:val="99"/>
    <w:rsid w:val="00DB16E9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22">
    <w:name w:val="Основной текст (8) + Полужирный22"/>
    <w:basedOn w:val="8"/>
    <w:uiPriority w:val="99"/>
    <w:rsid w:val="00DB16E9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8">
    <w:name w:val="Основной текст (8) + Курсив8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 (13) + Курсив"/>
    <w:basedOn w:val="13"/>
    <w:uiPriority w:val="99"/>
    <w:rsid w:val="00DB16E9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21">
    <w:name w:val="Основной текст (8) + Полужирный21"/>
    <w:basedOn w:val="8"/>
    <w:uiPriority w:val="99"/>
    <w:rsid w:val="00DB16E9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70">
    <w:name w:val="Основной текст (8) + Курсив7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6">
    <w:name w:val="Основной текст (8) + Курсив6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Arial">
    <w:name w:val="Основной текст (13) + Arial"/>
    <w:aliases w:val="8 pt"/>
    <w:basedOn w:val="13"/>
    <w:uiPriority w:val="99"/>
    <w:rsid w:val="00D21D75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20">
    <w:name w:val="Основной текст (8) + Полужирный20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9">
    <w:name w:val="Основной текст (8) + Полужирный19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8">
    <w:name w:val="Основной текст (8) + Полужирный18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40">
    <w:name w:val="Основной текст (8) + Курсив4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22">
    <w:name w:val="Основной текст (22)_"/>
    <w:basedOn w:val="a0"/>
    <w:link w:val="220"/>
    <w:uiPriority w:val="99"/>
    <w:locked/>
    <w:rsid w:val="00D21D75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20">
    <w:name w:val="Основной текст (22)"/>
    <w:basedOn w:val="a"/>
    <w:link w:val="22"/>
    <w:uiPriority w:val="99"/>
    <w:rsid w:val="00D21D75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36">
    <w:name w:val="Основной текст (8) + Курсив3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70">
    <w:name w:val="Основной текст (8) + Полужирный17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a">
    <w:name w:val="Основной текст (8) + Курсив2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60">
    <w:name w:val="Основной текст (8) + Полужирный16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5">
    <w:name w:val="Основной текст (8) + Полужирный15"/>
    <w:aliases w:val="Курсив15"/>
    <w:basedOn w:val="8"/>
    <w:uiPriority w:val="99"/>
    <w:rsid w:val="00D21D75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a">
    <w:name w:val="Основной текст (8) + Курсив1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8">
    <w:name w:val="Основной текст (13) + Курсив8"/>
    <w:basedOn w:val="13"/>
    <w:uiPriority w:val="99"/>
    <w:rsid w:val="00D21D75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40">
    <w:name w:val="Основной текст (8) + Полужирный14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30">
    <w:name w:val="Основной текст (8) + Полужирный13"/>
    <w:aliases w:val="Курсив14"/>
    <w:basedOn w:val="8"/>
    <w:uiPriority w:val="99"/>
    <w:rsid w:val="00646192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2">
    <w:name w:val="Основной текст (13)"/>
    <w:basedOn w:val="13"/>
    <w:uiPriority w:val="99"/>
    <w:rsid w:val="00646192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20">
    <w:name w:val="Основной текст (8) + Полужирный12"/>
    <w:aliases w:val="Курсив13"/>
    <w:basedOn w:val="8"/>
    <w:uiPriority w:val="99"/>
    <w:rsid w:val="00646192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Consolas">
    <w:name w:val="Основной текст (8) + Consolas"/>
    <w:aliases w:val="8 pt6,Интервал 0 pt"/>
    <w:basedOn w:val="8"/>
    <w:uiPriority w:val="99"/>
    <w:rsid w:val="009F0F16"/>
    <w:rPr>
      <w:rFonts w:ascii="Consolas" w:hAnsi="Consolas" w:cs="Consolas"/>
      <w:spacing w:val="-10"/>
      <w:sz w:val="16"/>
      <w:szCs w:val="16"/>
      <w:shd w:val="clear" w:color="auto" w:fill="FFFFFF"/>
    </w:rPr>
  </w:style>
  <w:style w:type="character" w:customStyle="1" w:styleId="24">
    <w:name w:val="Основной текст (24)_"/>
    <w:basedOn w:val="a0"/>
    <w:link w:val="240"/>
    <w:uiPriority w:val="99"/>
    <w:locked/>
    <w:rsid w:val="009F0F16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40">
    <w:name w:val="Основной текст (24)"/>
    <w:basedOn w:val="a"/>
    <w:link w:val="24"/>
    <w:uiPriority w:val="99"/>
    <w:rsid w:val="009F0F16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Arial">
    <w:name w:val="Основной текст (8) + Arial"/>
    <w:aliases w:val="8 pt5,Полужирный9"/>
    <w:basedOn w:val="8"/>
    <w:uiPriority w:val="99"/>
    <w:rsid w:val="009F0F16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110">
    <w:name w:val="Основной текст (8) + Полужирный11"/>
    <w:aliases w:val="Курсив12"/>
    <w:basedOn w:val="8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3">
    <w:name w:val="Основной текст (13) + Не полужирный"/>
    <w:basedOn w:val="13"/>
    <w:uiPriority w:val="99"/>
    <w:rsid w:val="009F0F16"/>
    <w:rPr>
      <w:rFonts w:ascii="Times New Roman" w:hAnsi="Times New Roman" w:cs="Times New Roman"/>
      <w:b w:val="0"/>
      <w:bCs w:val="0"/>
      <w:spacing w:val="0"/>
      <w:sz w:val="18"/>
      <w:szCs w:val="18"/>
      <w:shd w:val="clear" w:color="auto" w:fill="FFFFFF"/>
    </w:rPr>
  </w:style>
  <w:style w:type="character" w:customStyle="1" w:styleId="137">
    <w:name w:val="Основной текст (13) + Курсив7"/>
    <w:basedOn w:val="13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00">
    <w:name w:val="Основной текст (8) + Полужирный10"/>
    <w:aliases w:val="Курсив11"/>
    <w:basedOn w:val="8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 (25)_"/>
    <w:basedOn w:val="a0"/>
    <w:link w:val="251"/>
    <w:uiPriority w:val="99"/>
    <w:locked/>
    <w:rsid w:val="009F0F16"/>
    <w:rPr>
      <w:rFonts w:ascii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250">
    <w:name w:val="Основной текст (25) + Не курсив"/>
    <w:basedOn w:val="25"/>
    <w:uiPriority w:val="99"/>
    <w:rsid w:val="009F0F16"/>
    <w:rPr>
      <w:rFonts w:ascii="Times New Roman" w:hAnsi="Times New Roman" w:cs="Times New Roman"/>
      <w:b/>
      <w:bCs/>
      <w:i w:val="0"/>
      <w:iCs w:val="0"/>
      <w:sz w:val="18"/>
      <w:szCs w:val="18"/>
      <w:shd w:val="clear" w:color="auto" w:fill="FFFFFF"/>
    </w:rPr>
  </w:style>
  <w:style w:type="character" w:customStyle="1" w:styleId="252">
    <w:name w:val="Основной текст (25)"/>
    <w:basedOn w:val="25"/>
    <w:uiPriority w:val="99"/>
    <w:rsid w:val="009F0F16"/>
    <w:rPr>
      <w:rFonts w:ascii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rsid w:val="009F0F16"/>
    <w:pPr>
      <w:shd w:val="clear" w:color="auto" w:fill="FFFFFF"/>
      <w:spacing w:line="192" w:lineRule="exact"/>
      <w:jc w:val="both"/>
    </w:pPr>
    <w:rPr>
      <w:rFonts w:eastAsiaTheme="minorHAnsi"/>
      <w:b/>
      <w:bCs/>
      <w:i/>
      <w:iCs/>
      <w:sz w:val="18"/>
      <w:szCs w:val="18"/>
      <w:lang w:eastAsia="en-US"/>
    </w:rPr>
  </w:style>
  <w:style w:type="character" w:customStyle="1" w:styleId="136">
    <w:name w:val="Основной текст (13) + Курсив6"/>
    <w:basedOn w:val="13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20">
    <w:name w:val="Основной текст (13) + Не полужирный2"/>
    <w:aliases w:val="Интервал 2 pt"/>
    <w:basedOn w:val="13"/>
    <w:uiPriority w:val="99"/>
    <w:rsid w:val="009F0F16"/>
    <w:rPr>
      <w:rFonts w:ascii="Times New Roman" w:hAnsi="Times New Roman" w:cs="Times New Roman"/>
      <w:b w:val="0"/>
      <w:bCs w:val="0"/>
      <w:spacing w:val="40"/>
      <w:sz w:val="18"/>
      <w:szCs w:val="18"/>
      <w:shd w:val="clear" w:color="auto" w:fill="FFFFFF"/>
    </w:rPr>
  </w:style>
  <w:style w:type="character" w:customStyle="1" w:styleId="890">
    <w:name w:val="Основной текст (8) + Полужирный9"/>
    <w:aliases w:val="Курсив10"/>
    <w:basedOn w:val="8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5">
    <w:name w:val="Основной текст (13) + Курсив5"/>
    <w:basedOn w:val="13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26">
    <w:name w:val="Основной текст (26)_"/>
    <w:basedOn w:val="a0"/>
    <w:link w:val="260"/>
    <w:uiPriority w:val="99"/>
    <w:locked/>
    <w:rsid w:val="00AA6CC0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60">
    <w:name w:val="Основной текст (26)"/>
    <w:basedOn w:val="a"/>
    <w:link w:val="26"/>
    <w:uiPriority w:val="99"/>
    <w:rsid w:val="00AA6CC0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Arial3">
    <w:name w:val="Основной текст (8) + Arial3"/>
    <w:aliases w:val="8 pt4,Полужирный8"/>
    <w:basedOn w:val="8"/>
    <w:uiPriority w:val="99"/>
    <w:rsid w:val="00AA6CC0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80">
    <w:name w:val="Основной текст (8) + Полужирный8"/>
    <w:aliases w:val="Курсив9"/>
    <w:basedOn w:val="8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71">
    <w:name w:val="Основной текст (8) + Полужирный7"/>
    <w:aliases w:val="Курсив8"/>
    <w:basedOn w:val="8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4">
    <w:name w:val="Основной текст (13) + Курсив4"/>
    <w:basedOn w:val="13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Arial1">
    <w:name w:val="Основной текст (8) + Arial1"/>
    <w:aliases w:val="8 pt2,Полужирный6"/>
    <w:basedOn w:val="8"/>
    <w:uiPriority w:val="99"/>
    <w:rsid w:val="004C4508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5">
    <w:name w:val="Заголовок №5"/>
    <w:basedOn w:val="a0"/>
    <w:uiPriority w:val="99"/>
    <w:rsid w:val="004C4508"/>
    <w:rPr>
      <w:rFonts w:ascii="Arial" w:hAnsi="Arial" w:cs="Arial"/>
      <w:b/>
      <w:bCs/>
      <w:noProof/>
      <w:spacing w:val="0"/>
      <w:sz w:val="40"/>
      <w:szCs w:val="40"/>
    </w:rPr>
  </w:style>
  <w:style w:type="character" w:customStyle="1" w:styleId="860">
    <w:name w:val="Основной текст (8) + Полужирный6"/>
    <w:aliases w:val="Курсив7"/>
    <w:basedOn w:val="8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5">
    <w:name w:val="Основной текст (8) + Полужирный5"/>
    <w:aliases w:val="Курсив6"/>
    <w:basedOn w:val="8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30">
    <w:name w:val="Основной текст (13) + Курсив3"/>
    <w:basedOn w:val="13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41">
    <w:name w:val="Основной текст (8) + Полужирный4"/>
    <w:aliases w:val="Курсив5"/>
    <w:basedOn w:val="8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paragraph" w:customStyle="1" w:styleId="p1">
    <w:name w:val="p1"/>
    <w:basedOn w:val="a"/>
    <w:rsid w:val="00851DBE"/>
    <w:pPr>
      <w:spacing w:before="100" w:beforeAutospacing="1" w:after="100" w:afterAutospacing="1"/>
    </w:pPr>
  </w:style>
  <w:style w:type="paragraph" w:customStyle="1" w:styleId="p6">
    <w:name w:val="p6"/>
    <w:basedOn w:val="a"/>
    <w:rsid w:val="00851DBE"/>
    <w:pPr>
      <w:spacing w:before="100" w:beforeAutospacing="1" w:after="100" w:afterAutospacing="1"/>
    </w:pPr>
  </w:style>
  <w:style w:type="character" w:customStyle="1" w:styleId="s1">
    <w:name w:val="s1"/>
    <w:basedOn w:val="a0"/>
    <w:rsid w:val="00851DBE"/>
  </w:style>
  <w:style w:type="paragraph" w:customStyle="1" w:styleId="p7">
    <w:name w:val="p7"/>
    <w:basedOn w:val="a"/>
    <w:rsid w:val="00851DBE"/>
    <w:pPr>
      <w:spacing w:before="100" w:beforeAutospacing="1" w:after="100" w:afterAutospacing="1"/>
    </w:pPr>
  </w:style>
  <w:style w:type="character" w:customStyle="1" w:styleId="s2">
    <w:name w:val="s2"/>
    <w:basedOn w:val="a0"/>
    <w:rsid w:val="00851DBE"/>
  </w:style>
  <w:style w:type="paragraph" w:customStyle="1" w:styleId="p8">
    <w:name w:val="p8"/>
    <w:basedOn w:val="a"/>
    <w:rsid w:val="00851DBE"/>
    <w:pPr>
      <w:spacing w:before="100" w:beforeAutospacing="1" w:after="100" w:afterAutospacing="1"/>
    </w:pPr>
  </w:style>
  <w:style w:type="character" w:customStyle="1" w:styleId="ac">
    <w:name w:val="Абзац списка Знак"/>
    <w:link w:val="ab"/>
    <w:uiPriority w:val="34"/>
    <w:locked/>
    <w:rsid w:val="00DB3B55"/>
    <w:rPr>
      <w:rFonts w:ascii="Calibri" w:eastAsia="Calibri" w:hAnsi="Calibri" w:cs="Times New Roman"/>
    </w:rPr>
  </w:style>
  <w:style w:type="character" w:styleId="af8">
    <w:name w:val="Strong"/>
    <w:basedOn w:val="a0"/>
    <w:qFormat/>
    <w:rsid w:val="002611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8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254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869435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87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5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76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45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41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70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21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7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4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09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83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4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7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38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7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2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7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93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7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8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21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69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02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30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8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29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45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1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6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0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75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46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4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56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03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16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46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8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9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096754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9114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87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2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84B7A-97EE-4F85-A506-14D0FBD9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3229</Words>
  <Characters>18407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гульназ</cp:lastModifiedBy>
  <cp:revision>4</cp:revision>
  <cp:lastPrinted>2018-09-10T21:39:00Z</cp:lastPrinted>
  <dcterms:created xsi:type="dcterms:W3CDTF">2019-02-09T03:46:00Z</dcterms:created>
  <dcterms:modified xsi:type="dcterms:W3CDTF">2020-01-31T09:45:00Z</dcterms:modified>
</cp:coreProperties>
</file>